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E639" w14:textId="77777777" w:rsidR="00C87F67" w:rsidRDefault="00C87F67" w:rsidP="00C87F67">
      <w:pPr>
        <w:pStyle w:val="Pidipagina"/>
        <w:spacing w:before="120" w:line="360" w:lineRule="exact"/>
        <w:jc w:val="both"/>
        <w:rPr>
          <w:rFonts w:ascii="Roma Neue" w:hAnsi="Roma Neue" w:cs="Calibri"/>
          <w:b/>
          <w:bCs/>
          <w:sz w:val="18"/>
          <w:szCs w:val="18"/>
        </w:rPr>
      </w:pPr>
      <w:bookmarkStart w:id="0" w:name="_Hlk183466695"/>
    </w:p>
    <w:tbl>
      <w:tblPr>
        <w:tblStyle w:val="Grigliatabella"/>
        <w:tblW w:w="0" w:type="auto"/>
        <w:tblLook w:val="04A0" w:firstRow="1" w:lastRow="0" w:firstColumn="1" w:lastColumn="0" w:noHBand="0" w:noVBand="1"/>
      </w:tblPr>
      <w:tblGrid>
        <w:gridCol w:w="9628"/>
      </w:tblGrid>
      <w:tr w:rsidR="00C87F67" w14:paraId="48EB63F1" w14:textId="77777777" w:rsidTr="00C87F67">
        <w:trPr>
          <w:trHeight w:val="938"/>
        </w:trPr>
        <w:tc>
          <w:tcPr>
            <w:tcW w:w="9628" w:type="dxa"/>
          </w:tcPr>
          <w:p w14:paraId="25A5EDBC" w14:textId="77777777" w:rsidR="00C87F67" w:rsidRDefault="00C87F67" w:rsidP="00C87F67">
            <w:pPr>
              <w:pStyle w:val="Pidipagina"/>
              <w:spacing w:line="360" w:lineRule="exact"/>
              <w:jc w:val="center"/>
              <w:rPr>
                <w:rFonts w:ascii="Roma Neue" w:hAnsi="Roma Neue" w:cs="Calibri"/>
                <w:b/>
                <w:bCs/>
                <w:sz w:val="18"/>
                <w:szCs w:val="18"/>
              </w:rPr>
            </w:pPr>
            <w:r>
              <w:rPr>
                <w:rFonts w:ascii="Roma Neue" w:hAnsi="Roma Neue" w:cs="Calibri"/>
                <w:b/>
                <w:bCs/>
                <w:sz w:val="18"/>
                <w:szCs w:val="18"/>
              </w:rPr>
              <w:t>ALLEGATO A</w:t>
            </w:r>
          </w:p>
          <w:p w14:paraId="0FE114E6" w14:textId="2AFA5FA2" w:rsidR="00C87F67" w:rsidRDefault="00C87F67" w:rsidP="00C87F67">
            <w:pPr>
              <w:pStyle w:val="Pidipagina"/>
              <w:spacing w:line="360" w:lineRule="exact"/>
              <w:jc w:val="center"/>
              <w:rPr>
                <w:rFonts w:ascii="Roma Neue" w:hAnsi="Roma Neue" w:cs="Calibri"/>
                <w:b/>
                <w:bCs/>
                <w:sz w:val="18"/>
                <w:szCs w:val="18"/>
              </w:rPr>
            </w:pPr>
            <w:r>
              <w:rPr>
                <w:rFonts w:ascii="Roma Neue" w:hAnsi="Roma Neue" w:cs="Calibri"/>
                <w:b/>
                <w:bCs/>
                <w:sz w:val="18"/>
                <w:szCs w:val="18"/>
              </w:rPr>
              <w:t>DOMANDA DI PARTECIPAZIONE</w:t>
            </w:r>
          </w:p>
        </w:tc>
      </w:tr>
      <w:bookmarkEnd w:id="0"/>
    </w:tbl>
    <w:p w14:paraId="30D9CA73" w14:textId="77777777" w:rsidR="00104886" w:rsidRDefault="00104886" w:rsidP="00AD6A16">
      <w:pPr>
        <w:autoSpaceDE w:val="0"/>
        <w:autoSpaceDN w:val="0"/>
        <w:adjustRightInd w:val="0"/>
        <w:spacing w:before="120" w:after="0" w:line="360" w:lineRule="auto"/>
        <w:ind w:right="11"/>
        <w:contextualSpacing/>
        <w:jc w:val="both"/>
        <w:rPr>
          <w:rFonts w:ascii="Roma Neue" w:eastAsia="Times New Roman" w:hAnsi="Roma Neue" w:cs="Calibri"/>
          <w:b/>
          <w:bCs/>
          <w:sz w:val="18"/>
          <w:szCs w:val="18"/>
          <w:lang w:eastAsia="it-IT"/>
        </w:rPr>
      </w:pPr>
    </w:p>
    <w:p w14:paraId="5732ADDB" w14:textId="5BF33A4B" w:rsidR="00B6638A" w:rsidRPr="00B6638A" w:rsidRDefault="00B6638A" w:rsidP="00B6638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B6638A">
        <w:rPr>
          <w:rFonts w:ascii="Roma Neue" w:eastAsia="Times New Roman" w:hAnsi="Roma Neue" w:cs="Calibri"/>
          <w:b/>
          <w:bCs/>
          <w:sz w:val="18"/>
          <w:szCs w:val="18"/>
          <w:lang w:eastAsia="it-IT"/>
        </w:rPr>
        <w:t>PROCEDURA NEGOZIATA, AI SENSI DELL’ART. 76, COMMA 2, LETT. C), DEL D. LGS. N. 36/2023 e S.M.I. PER L’AFFIDAMENTO, MEDIANTE APPALTO INTEGRATO EX ART. 44, DELLA PROGETTAZIONE ESECUTIVA E DELL’ESECUZIONE DEI LAVORI RELATIVI ALL’INTERVENTO DI REALIZZAZIONE DEL CENTRO OPERATIVO DI COORDINAMENTO DI PROTEZIONE CIVILE ED AREA DI AMMASSAMENTO DELLA POPOLAZIONE E SOCCORRITORI CON CAMPO SPORTIVO MULTIFUNZIONALE E PISTA DI ATLETICA IN LOCALITÀ SANT’ARCANGELO NEL TERRITORIO DEL COMUNE DI CAIVANO (NA), RICOMPRESO NEL PIANO STRAORDINARIO DI INTERVENTI INFRASTRUTTURALI O DI RIQUALIFICAZIONE DI CUI ALL’ART. 1 DEL D.L. 123/2023, CONVERTITO DALLA L. 159/2023, APPROVATO CON DELIBERA DEL CONSIGLIO DEI MINISTRI DEL 28 DICEMBRE 2023</w:t>
      </w:r>
      <w:r w:rsidR="00A96F45">
        <w:rPr>
          <w:rFonts w:ascii="Roma Neue" w:eastAsia="Times New Roman" w:hAnsi="Roma Neue" w:cs="Calibri"/>
          <w:b/>
          <w:bCs/>
          <w:sz w:val="18"/>
          <w:szCs w:val="18"/>
          <w:lang w:eastAsia="it-IT"/>
        </w:rPr>
        <w:t>.</w:t>
      </w:r>
    </w:p>
    <w:p w14:paraId="4E448226" w14:textId="6058BE04" w:rsidR="00B6638A" w:rsidRPr="00B6638A" w:rsidRDefault="00B6638A" w:rsidP="00B6638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B6638A">
        <w:rPr>
          <w:rFonts w:ascii="Roma Neue" w:eastAsia="Times New Roman" w:hAnsi="Roma Neue" w:cs="Calibri"/>
          <w:b/>
          <w:bCs/>
          <w:sz w:val="18"/>
          <w:szCs w:val="18"/>
          <w:lang w:eastAsia="it-IT"/>
        </w:rPr>
        <w:t>RA 050/26/PN. - CIG: B9B10A9A08 - CUP: J47D23000110006</w:t>
      </w:r>
    </w:p>
    <w:p w14:paraId="63B7FEAA" w14:textId="77777777" w:rsidR="00104886" w:rsidRDefault="00104886" w:rsidP="00104886">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p>
    <w:p w14:paraId="0E167366" w14:textId="77777777" w:rsidR="00104886" w:rsidRPr="001D0C3B" w:rsidRDefault="00104886" w:rsidP="00104886">
      <w:pPr>
        <w:autoSpaceDE w:val="0"/>
        <w:autoSpaceDN w:val="0"/>
        <w:adjustRightInd w:val="0"/>
        <w:spacing w:before="120" w:after="0" w:line="280" w:lineRule="exact"/>
        <w:ind w:right="11"/>
        <w:contextualSpacing/>
        <w:jc w:val="both"/>
        <w:rPr>
          <w:rFonts w:ascii="Roma Neue" w:hAnsi="Roma Neue" w:cs="Arial"/>
          <w:sz w:val="20"/>
          <w:szCs w:val="20"/>
        </w:rPr>
      </w:pPr>
    </w:p>
    <w:p w14:paraId="3FFB3E23" w14:textId="77777777"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(nome e cognome) ……………………………………………… nato/a a ……………………… il …………………………………… residente in …………………………………………… Via/Piazza ………………………………………………… …………………………… codice fiscale n. ……………………………… documento identificativo (tipo/n.) ………………………… rilasciato il ………………………… da ………………………………… che agisce nella qualità di ………………… …………………………………… giusta i poteri conferiti con:</w:t>
      </w:r>
    </w:p>
    <w:p w14:paraId="248BA11A"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generale n. rep. ……………… del………………………………  che viene allegata alla presente dichiarazione;</w:t>
      </w:r>
    </w:p>
    <w:p w14:paraId="1BB03ADD"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speciale n. rep. ……………… del…………………………… che viene allegata alla presente dichiarazione;</w:t>
      </w:r>
    </w:p>
    <w:p w14:paraId="52CEF0A6"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delibera organo di amministrazione del …………………………………;</w:t>
      </w:r>
    </w:p>
    <w:p w14:paraId="67F2EB44"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altro ……………………………………………………………………………</w:t>
      </w:r>
    </w:p>
    <w:p w14:paraId="2B26E949" w14:textId="7647F626" w:rsidR="00CC5C38" w:rsidRPr="001D0C3B" w:rsidRDefault="00CC5C38" w:rsidP="00AD6A16">
      <w:pPr>
        <w:pStyle w:val="Rientrocorpodeltesto"/>
        <w:spacing w:line="360" w:lineRule="auto"/>
        <w:contextualSpacing/>
        <w:rPr>
          <w:rFonts w:ascii="Roma Neue" w:eastAsia="Arial Unicode MS" w:hAnsi="Roma Neue" w:cs="Arial"/>
        </w:rPr>
      </w:pPr>
      <w:r w:rsidRPr="001D0C3B">
        <w:rPr>
          <w:rFonts w:ascii="Roma Neue" w:eastAsia="Arial Unicode MS" w:hAnsi="Roma Neue" w:cs="Arial"/>
        </w:rPr>
        <w:t>dell’Operatore Economico ………………………………</w:t>
      </w:r>
      <w:r w:rsidR="00104886">
        <w:rPr>
          <w:rFonts w:ascii="Roma Neue" w:eastAsia="Arial Unicode MS" w:hAnsi="Roma Neue" w:cs="Arial"/>
        </w:rPr>
        <w:t xml:space="preserve"> </w:t>
      </w:r>
      <w:r w:rsidRPr="001D0C3B">
        <w:rPr>
          <w:rFonts w:ascii="Roma Neue" w:eastAsia="Arial Unicode MS" w:hAnsi="Roma Neue" w:cs="Arial"/>
        </w:rPr>
        <w:t>con sede legale in ………… Via/Piazza ……………………………………… CF/partita IVA……………………………………</w:t>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9"/>
      </w:tblGrid>
      <w:tr w:rsidR="00104886" w:rsidRPr="004F7A54" w14:paraId="3FE1CA47" w14:textId="77777777" w:rsidTr="00E97CFE">
        <w:trPr>
          <w:trHeight w:val="2268"/>
        </w:trPr>
        <w:tc>
          <w:tcPr>
            <w:tcW w:w="9243" w:type="dxa"/>
          </w:tcPr>
          <w:p w14:paraId="332A7563"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concorrente singolo ai sensi dell’art. 65, comma 2, lett. a), D.Lgs. n. 36/2023 e s.m.i.;</w:t>
            </w:r>
          </w:p>
          <w:p w14:paraId="7EE63885"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Consorzio tra società cooperative di produzione e lavoro ai sensi dell’art. 65, comma 2, lett. b), D.Lgs. n. 36/2023 e s.m.i.</w:t>
            </w:r>
          </w:p>
          <w:p w14:paraId="6113332F"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Consorzio tra imprese artigiane di cui alla legge 8 agosto 1985, n. 443, ai sensi dell’art. 65, comma 2, lett. c), D.Lgs. n. 36/2023 e s.m.i.;</w:t>
            </w:r>
          </w:p>
          <w:p w14:paraId="389F8F6E"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Le imprese per le quali il Consorzio di cui alla lettera b) o alla lettera c) dell’art. 65, comma 2, del D.Lgs. n. 36/2023 e s.m.i. partecipa sono le seguenti:</w:t>
            </w:r>
          </w:p>
          <w:p w14:paraId="5C4E4461"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1)____________________________________;</w:t>
            </w:r>
          </w:p>
          <w:p w14:paraId="41A219C6"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lastRenderedPageBreak/>
              <w:t>2)____________________________________;</w:t>
            </w:r>
          </w:p>
          <w:p w14:paraId="02C3A749"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3)____________________________________;</w:t>
            </w:r>
          </w:p>
          <w:p w14:paraId="2C96964B" w14:textId="477E897A" w:rsidR="00104886" w:rsidRPr="004F7A54" w:rsidRDefault="00104886" w:rsidP="00B6638A">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4)____________________________________;</w:t>
            </w:r>
          </w:p>
          <w:p w14:paraId="28109251"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Consorzio stabile ai sensi dell’art. 65, comma 2, lett. d), D.Lgs. n. 36/2023 e s.m.i. o ai sensi dell’art. 66, comma 1 lett. g, del D.Lgs. n. 36/2023 e s.m.i. o ai sensi dell’art. 12 della legge n. 81/2017;</w:t>
            </w:r>
          </w:p>
          <w:p w14:paraId="1EC9E374"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b/>
                <w:bCs/>
                <w:i/>
                <w:iCs/>
                <w:sz w:val="20"/>
                <w:szCs w:val="20"/>
              </w:rPr>
              <w:t>Solo qualora il Consorzio non partecipi in proprio:</w:t>
            </w:r>
            <w:r w:rsidRPr="004F7A54">
              <w:rPr>
                <w:rFonts w:ascii="Roma Neue" w:eastAsia="Arial Unicode MS" w:hAnsi="Roma Neue" w:cs="Arial"/>
                <w:sz w:val="20"/>
                <w:szCs w:val="20"/>
              </w:rPr>
              <w:t xml:space="preserve"> Le imprese per le quali il Consorzio di cui alla lettera d) dell’art. 65, comma 2, del D.Lgs. n. 36/2023 e s.m.i. o alla lett. g) dell’art. 66, comma 1 del D.Lgs. n. 36/2023 e s.m.i. o dell’art. 12 della legge n. 81/2017 partecipa sono le seguenti:</w:t>
            </w:r>
          </w:p>
          <w:p w14:paraId="42278B31"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1)____________________________________;</w:t>
            </w:r>
          </w:p>
          <w:p w14:paraId="0213BD88"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2)____________________________________;</w:t>
            </w:r>
          </w:p>
          <w:p w14:paraId="4A5ABF01"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3)____________________________________;</w:t>
            </w:r>
          </w:p>
          <w:p w14:paraId="165E76D7"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4)____________________________________;</w:t>
            </w:r>
          </w:p>
          <w:p w14:paraId="4101C8AF"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mandatario/capogruppo di:</w:t>
            </w:r>
          </w:p>
          <w:p w14:paraId="7C7CAC59" w14:textId="77777777" w:rsidR="00104886" w:rsidRPr="004F7A54"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4F7A54">
              <w:rPr>
                <w:rFonts w:ascii="Roma Neue" w:eastAsia="Arial Unicode MS" w:hAnsi="Roma Neue" w:cs="Arial"/>
                <w:sz w:val="20"/>
                <w:szCs w:val="20"/>
              </w:rPr>
              <w:t>raggruppamento temporaneo ai sensi dell’art. 65, comma 2, lettera e), del D.Lgs. n. 36/2023 e s.m.i.;</w:t>
            </w:r>
          </w:p>
          <w:p w14:paraId="55ECDD2C" w14:textId="77777777" w:rsidR="00104886" w:rsidRPr="004F7A54"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consorzio ordinario ai sensi dell’art. 65, comma 2, lettera f), del D.Lgs. n. 36/2023 e s.m.i.;</w:t>
            </w:r>
          </w:p>
          <w:p w14:paraId="7AEDD126" w14:textId="77777777" w:rsidR="00104886" w:rsidRPr="004F7A54"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costituito;</w:t>
            </w:r>
          </w:p>
          <w:p w14:paraId="107D9BCA" w14:textId="77777777" w:rsidR="00104886" w:rsidRPr="004F7A54"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4F7A54">
              <w:rPr>
                <w:rFonts w:ascii="Roma Neue" w:eastAsia="Arial Unicode MS" w:hAnsi="Roma Neue" w:cs="Arial"/>
                <w:sz w:val="20"/>
                <w:szCs w:val="20"/>
              </w:rPr>
              <w:t>da costituire;</w:t>
            </w:r>
          </w:p>
          <w:p w14:paraId="3DCE46F6" w14:textId="77777777" w:rsidR="00104886" w:rsidRPr="004F7A54" w:rsidRDefault="00104886" w:rsidP="00E97CFE">
            <w:pPr>
              <w:numPr>
                <w:ilvl w:val="0"/>
                <w:numId w:val="3"/>
              </w:numPr>
              <w:spacing w:after="0" w:line="360" w:lineRule="auto"/>
              <w:ind w:left="2218" w:hanging="567"/>
              <w:contextualSpacing/>
              <w:jc w:val="both"/>
              <w:rPr>
                <w:rFonts w:ascii="Roma Neue" w:eastAsia="Arial Unicode MS" w:hAnsi="Roma Neue" w:cs="Arial"/>
                <w:sz w:val="20"/>
                <w:szCs w:val="20"/>
              </w:rPr>
            </w:pPr>
            <w:r w:rsidRPr="004F7A54">
              <w:rPr>
                <w:rFonts w:ascii="Roma Neue" w:eastAsia="Arial Unicode MS" w:hAnsi="Roma Neue" w:cs="Arial"/>
                <w:sz w:val="20"/>
                <w:szCs w:val="20"/>
              </w:rPr>
              <w:t>GEIE;</w:t>
            </w:r>
          </w:p>
          <w:p w14:paraId="2D851626"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mandante/altra consorziata di:</w:t>
            </w:r>
          </w:p>
          <w:p w14:paraId="65AF6DEB" w14:textId="77777777" w:rsidR="00104886" w:rsidRPr="004F7A54"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4F7A54">
              <w:rPr>
                <w:rFonts w:ascii="Roma Neue" w:eastAsia="Arial Unicode MS" w:hAnsi="Roma Neue" w:cs="Arial"/>
                <w:sz w:val="20"/>
                <w:szCs w:val="20"/>
              </w:rPr>
              <w:t>raggruppamento temporaneo ai sensi dell’art. 65, comma 2, lettera e), del D.Lgs. n. 36/2023 e s.m.i.;</w:t>
            </w:r>
          </w:p>
          <w:p w14:paraId="1618C077" w14:textId="77777777" w:rsidR="00104886" w:rsidRPr="004F7A54"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consorzio ordinario ai sensi dell’art. 65, comma 2, lettera f), del D.Lgs. n. 36/2023 e s.m.i.;</w:t>
            </w:r>
          </w:p>
          <w:p w14:paraId="4E9C64E1" w14:textId="77777777" w:rsidR="00104886" w:rsidRPr="004F7A54"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costituito;</w:t>
            </w:r>
          </w:p>
          <w:p w14:paraId="60D6E8CC" w14:textId="77777777" w:rsidR="00104886" w:rsidRPr="004F7A54"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4F7A54">
              <w:rPr>
                <w:rFonts w:ascii="Roma Neue" w:eastAsia="Arial Unicode MS" w:hAnsi="Roma Neue" w:cs="Arial"/>
                <w:sz w:val="20"/>
                <w:szCs w:val="20"/>
              </w:rPr>
              <w:t>da costituire;</w:t>
            </w:r>
          </w:p>
          <w:p w14:paraId="2FADCAE1" w14:textId="77777777" w:rsidR="00104886" w:rsidRPr="004F7A54" w:rsidRDefault="00104886" w:rsidP="00E97CFE">
            <w:pPr>
              <w:numPr>
                <w:ilvl w:val="0"/>
                <w:numId w:val="3"/>
              </w:numPr>
              <w:spacing w:after="0" w:line="360" w:lineRule="auto"/>
              <w:ind w:left="2218" w:hanging="567"/>
              <w:contextualSpacing/>
              <w:jc w:val="both"/>
              <w:rPr>
                <w:rFonts w:ascii="Roma Neue" w:eastAsia="Arial Unicode MS" w:hAnsi="Roma Neue" w:cs="Arial"/>
                <w:sz w:val="20"/>
                <w:szCs w:val="20"/>
              </w:rPr>
            </w:pPr>
            <w:r w:rsidRPr="004F7A54">
              <w:rPr>
                <w:rFonts w:ascii="Roma Neue" w:eastAsia="Arial Unicode MS" w:hAnsi="Roma Neue" w:cs="Arial"/>
                <w:sz w:val="20"/>
                <w:szCs w:val="20"/>
              </w:rPr>
              <w:t>GEIE;</w:t>
            </w:r>
          </w:p>
          <w:p w14:paraId="394CDB60" w14:textId="77777777" w:rsidR="00104886" w:rsidRPr="004F7A54"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Gli altri operatori economici facenti parte del RTI/Consorzio/GEIE sono i seguenti: 1)____________________________________;</w:t>
            </w:r>
          </w:p>
          <w:p w14:paraId="5488D035"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2)____________________________________;</w:t>
            </w:r>
          </w:p>
          <w:p w14:paraId="1FA87565"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lastRenderedPageBreak/>
              <w:t>3)____________________________________;</w:t>
            </w:r>
          </w:p>
          <w:p w14:paraId="1CAC6C00"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4)____________________________________;</w:t>
            </w:r>
          </w:p>
          <w:p w14:paraId="1DB7FA58"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_____________________________________</w:t>
            </w:r>
          </w:p>
          <w:p w14:paraId="360BBA3E" w14:textId="77777777" w:rsidR="00104886" w:rsidRPr="004F7A54" w:rsidRDefault="00104886" w:rsidP="00E97CFE">
            <w:pPr>
              <w:numPr>
                <w:ilvl w:val="0"/>
                <w:numId w:val="3"/>
              </w:numPr>
              <w:spacing w:after="0" w:line="360" w:lineRule="auto"/>
              <w:ind w:left="447" w:hanging="284"/>
              <w:contextualSpacing/>
              <w:jc w:val="both"/>
              <w:rPr>
                <w:rFonts w:ascii="Roma Neue" w:eastAsia="Arial Unicode MS" w:hAnsi="Roma Neue" w:cs="Arial"/>
                <w:sz w:val="20"/>
                <w:szCs w:val="20"/>
              </w:rPr>
            </w:pPr>
            <w:r w:rsidRPr="004F7A54">
              <w:rPr>
                <w:rFonts w:ascii="Roma Neue" w:eastAsia="Arial Unicode MS" w:hAnsi="Roma Neue" w:cs="Arial"/>
                <w:sz w:val="20"/>
                <w:szCs w:val="20"/>
              </w:rPr>
              <w:t>Impresa aderente al contratto di rete (rete di imprese, rete di professionisti o rete mista ai sensi dell’art. 12 della l. n. 81/2017) in qualità di:</w:t>
            </w:r>
          </w:p>
          <w:p w14:paraId="7AF49FCE" w14:textId="77777777" w:rsidR="00104886" w:rsidRPr="004F7A54" w:rsidRDefault="00104886" w:rsidP="00E97CFE">
            <w:pPr>
              <w:numPr>
                <w:ilvl w:val="0"/>
                <w:numId w:val="3"/>
              </w:numPr>
              <w:spacing w:after="0" w:line="360" w:lineRule="auto"/>
              <w:ind w:left="659" w:firstLine="709"/>
              <w:contextualSpacing/>
              <w:jc w:val="both"/>
              <w:rPr>
                <w:rFonts w:ascii="Roma Neue" w:eastAsia="Arial Unicode MS" w:hAnsi="Roma Neue" w:cs="Arial"/>
                <w:i/>
                <w:sz w:val="20"/>
                <w:szCs w:val="20"/>
              </w:rPr>
            </w:pPr>
            <w:r w:rsidRPr="004F7A54">
              <w:rPr>
                <w:rFonts w:ascii="Roma Neue" w:eastAsia="Arial Unicode MS" w:hAnsi="Roma Neue" w:cs="Arial"/>
                <w:sz w:val="20"/>
                <w:szCs w:val="20"/>
              </w:rPr>
              <w:t>Organo comune dotato di potere di rappresentanza;</w:t>
            </w:r>
          </w:p>
          <w:p w14:paraId="15A3A663" w14:textId="77777777" w:rsidR="00104886" w:rsidRPr="004F7A54" w:rsidRDefault="00104886" w:rsidP="00E97CFE">
            <w:pPr>
              <w:numPr>
                <w:ilvl w:val="0"/>
                <w:numId w:val="3"/>
              </w:numPr>
              <w:spacing w:after="0" w:line="360" w:lineRule="auto"/>
              <w:ind w:left="659" w:firstLine="709"/>
              <w:contextualSpacing/>
              <w:jc w:val="both"/>
              <w:rPr>
                <w:rFonts w:ascii="Roma Neue" w:eastAsia="Arial Unicode MS" w:hAnsi="Roma Neue" w:cs="Arial"/>
                <w:i/>
                <w:sz w:val="20"/>
                <w:szCs w:val="20"/>
              </w:rPr>
            </w:pPr>
            <w:r w:rsidRPr="004F7A54">
              <w:rPr>
                <w:rFonts w:ascii="Roma Neue" w:eastAsia="Arial Unicode MS" w:hAnsi="Roma Neue" w:cs="Arial"/>
                <w:sz w:val="20"/>
                <w:szCs w:val="20"/>
              </w:rPr>
              <w:t>Organo comune privo di potere di rappresentanza;</w:t>
            </w:r>
          </w:p>
          <w:p w14:paraId="4232E3E1" w14:textId="77777777" w:rsidR="00104886" w:rsidRPr="004F7A54" w:rsidRDefault="00104886" w:rsidP="00E97CFE">
            <w:pPr>
              <w:numPr>
                <w:ilvl w:val="0"/>
                <w:numId w:val="3"/>
              </w:numPr>
              <w:spacing w:after="0" w:line="360" w:lineRule="auto"/>
              <w:ind w:left="1651" w:hanging="283"/>
              <w:contextualSpacing/>
              <w:jc w:val="both"/>
              <w:rPr>
                <w:rFonts w:ascii="Roma Neue" w:eastAsia="Arial Unicode MS" w:hAnsi="Roma Neue" w:cs="Arial"/>
                <w:sz w:val="20"/>
                <w:szCs w:val="20"/>
              </w:rPr>
            </w:pPr>
            <w:r w:rsidRPr="004F7A54">
              <w:rPr>
                <w:rFonts w:ascii="Roma Neue" w:eastAsia="Arial Unicode MS" w:hAnsi="Roma Neue" w:cs="Arial"/>
                <w:sz w:val="20"/>
                <w:szCs w:val="20"/>
              </w:rPr>
              <w:t>altra impresa aderente al contratto di rete.</w:t>
            </w:r>
          </w:p>
          <w:p w14:paraId="355D0641"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L’Aggregazione di imprese di rete rientra nella seguente ipotesi prevista dalla Lettera di invito:</w:t>
            </w:r>
          </w:p>
          <w:p w14:paraId="4CC5CB72" w14:textId="77777777" w:rsidR="00104886" w:rsidRPr="004F7A54" w:rsidRDefault="00104886" w:rsidP="00E97CFE">
            <w:pPr>
              <w:numPr>
                <w:ilvl w:val="0"/>
                <w:numId w:val="3"/>
              </w:numPr>
              <w:spacing w:after="0" w:line="360" w:lineRule="auto"/>
              <w:ind w:firstLine="648"/>
              <w:contextualSpacing/>
              <w:jc w:val="both"/>
              <w:rPr>
                <w:rFonts w:ascii="Roma Neue" w:eastAsia="Arial Unicode MS" w:hAnsi="Roma Neue" w:cs="Arial"/>
                <w:sz w:val="20"/>
                <w:szCs w:val="20"/>
              </w:rPr>
            </w:pPr>
            <w:r w:rsidRPr="004F7A54">
              <w:rPr>
                <w:rFonts w:ascii="Roma Neue" w:eastAsia="Arial Unicode MS" w:hAnsi="Roma Neue" w:cs="Arial"/>
                <w:sz w:val="20"/>
                <w:szCs w:val="20"/>
              </w:rPr>
              <w:t>art. 4, lettera a) della Lettera di invito;</w:t>
            </w:r>
          </w:p>
          <w:p w14:paraId="5B1ABA77" w14:textId="77777777" w:rsidR="00104886" w:rsidRPr="004F7A54" w:rsidRDefault="00104886" w:rsidP="00E97CFE">
            <w:pPr>
              <w:numPr>
                <w:ilvl w:val="0"/>
                <w:numId w:val="3"/>
              </w:numPr>
              <w:spacing w:after="0" w:line="360" w:lineRule="auto"/>
              <w:ind w:firstLine="648"/>
              <w:contextualSpacing/>
              <w:jc w:val="both"/>
              <w:rPr>
                <w:rFonts w:ascii="Roma Neue" w:eastAsia="Arial Unicode MS" w:hAnsi="Roma Neue" w:cs="Arial"/>
                <w:sz w:val="20"/>
                <w:szCs w:val="20"/>
              </w:rPr>
            </w:pPr>
            <w:r w:rsidRPr="004F7A54">
              <w:rPr>
                <w:rFonts w:ascii="Roma Neue" w:eastAsia="Arial Unicode MS" w:hAnsi="Roma Neue" w:cs="Arial"/>
                <w:sz w:val="20"/>
                <w:szCs w:val="20"/>
              </w:rPr>
              <w:t>art. 4, lettera b) della Lettera di invito;</w:t>
            </w:r>
          </w:p>
          <w:p w14:paraId="2B705035" w14:textId="77777777" w:rsidR="00104886" w:rsidRPr="004F7A54" w:rsidRDefault="00104886" w:rsidP="00E97CFE">
            <w:pPr>
              <w:numPr>
                <w:ilvl w:val="0"/>
                <w:numId w:val="3"/>
              </w:numPr>
              <w:spacing w:after="0" w:line="360" w:lineRule="auto"/>
              <w:ind w:left="2077" w:hanging="709"/>
              <w:contextualSpacing/>
              <w:jc w:val="both"/>
              <w:rPr>
                <w:rFonts w:ascii="Roma Neue" w:eastAsia="Arial Unicode MS" w:hAnsi="Roma Neue" w:cs="Arial"/>
                <w:sz w:val="20"/>
                <w:szCs w:val="20"/>
              </w:rPr>
            </w:pPr>
            <w:r w:rsidRPr="004F7A54">
              <w:rPr>
                <w:rFonts w:ascii="Roma Neue" w:eastAsia="Arial Unicode MS" w:hAnsi="Roma Neue" w:cs="Arial"/>
                <w:sz w:val="20"/>
                <w:szCs w:val="20"/>
              </w:rPr>
              <w:t>art. 4, lettera c) della Lettera di invito;</w:t>
            </w:r>
          </w:p>
          <w:p w14:paraId="0EC1C717" w14:textId="77777777" w:rsidR="00104886" w:rsidRPr="004F7A54" w:rsidRDefault="00104886" w:rsidP="00E97CFE">
            <w:pPr>
              <w:spacing w:line="360" w:lineRule="auto"/>
              <w:ind w:left="2077"/>
              <w:contextualSpacing/>
              <w:jc w:val="both"/>
              <w:rPr>
                <w:rFonts w:ascii="Roma Neue" w:eastAsia="Arial Unicode MS" w:hAnsi="Roma Neue" w:cs="Arial"/>
                <w:sz w:val="20"/>
                <w:szCs w:val="20"/>
              </w:rPr>
            </w:pPr>
            <w:r w:rsidRPr="004F7A54">
              <w:rPr>
                <w:rFonts w:ascii="Roma Neue" w:eastAsia="Arial Unicode MS" w:hAnsi="Roma Neue" w:cs="Arial"/>
                <w:sz w:val="20"/>
                <w:szCs w:val="20"/>
              </w:rPr>
              <w:t>e partecipa nella forma del RTI:</w:t>
            </w:r>
          </w:p>
          <w:p w14:paraId="3AFF7BEC" w14:textId="77777777" w:rsidR="00104886" w:rsidRPr="004F7A54" w:rsidRDefault="00104886" w:rsidP="00E97CFE">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4F7A54">
              <w:rPr>
                <w:rFonts w:ascii="Roma Neue" w:eastAsia="Arial Unicode MS" w:hAnsi="Roma Neue" w:cs="Arial"/>
                <w:sz w:val="20"/>
                <w:szCs w:val="20"/>
              </w:rPr>
              <w:t>costituito;</w:t>
            </w:r>
          </w:p>
          <w:p w14:paraId="7641D9E8" w14:textId="77777777" w:rsidR="00104886" w:rsidRPr="004F7A54" w:rsidRDefault="00104886" w:rsidP="00E97CFE">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4F7A54">
              <w:rPr>
                <w:rFonts w:ascii="Roma Neue" w:eastAsia="Arial Unicode MS" w:hAnsi="Roma Neue" w:cs="Arial"/>
                <w:sz w:val="20"/>
                <w:szCs w:val="20"/>
              </w:rPr>
              <w:t>da costituire.</w:t>
            </w:r>
          </w:p>
          <w:p w14:paraId="57519CEE"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 xml:space="preserve">Gli altri operatori economici facenti parte dell’Aggregazione di imprese di rete sono i seguenti: </w:t>
            </w:r>
          </w:p>
          <w:p w14:paraId="70FE35D8"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1)____________________________________;</w:t>
            </w:r>
          </w:p>
          <w:p w14:paraId="63648213"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2)____________________________________;</w:t>
            </w:r>
          </w:p>
          <w:p w14:paraId="21DEEE3E"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3)____________________________________;</w:t>
            </w:r>
          </w:p>
          <w:p w14:paraId="0066841D" w14:textId="77777777" w:rsidR="00104886" w:rsidRPr="004F7A54"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4F7A54">
              <w:rPr>
                <w:rFonts w:ascii="Roma Neue" w:eastAsia="Arial Unicode MS" w:hAnsi="Roma Neue" w:cs="Arial"/>
                <w:sz w:val="20"/>
                <w:szCs w:val="20"/>
              </w:rPr>
              <w:t>4)____________________________________;</w:t>
            </w:r>
          </w:p>
          <w:p w14:paraId="730C8F5D" w14:textId="77777777" w:rsidR="00104886" w:rsidRPr="004F7A54" w:rsidRDefault="00104886" w:rsidP="00E97CFE">
            <w:pPr>
              <w:numPr>
                <w:ilvl w:val="0"/>
                <w:numId w:val="3"/>
              </w:numPr>
              <w:spacing w:after="0" w:line="360" w:lineRule="auto"/>
              <w:ind w:left="659" w:hanging="567"/>
              <w:contextualSpacing/>
              <w:jc w:val="both"/>
              <w:rPr>
                <w:rFonts w:ascii="Roma Neue" w:eastAsia="Arial Unicode MS" w:hAnsi="Roma Neue" w:cs="Arial"/>
                <w:sz w:val="20"/>
                <w:szCs w:val="20"/>
              </w:rPr>
            </w:pPr>
            <w:r w:rsidRPr="004F7A54">
              <w:rPr>
                <w:rFonts w:ascii="Roma Neue" w:eastAsia="Arial Unicode MS" w:hAnsi="Roma Neue" w:cs="Arial"/>
                <w:sz w:val="20"/>
                <w:szCs w:val="20"/>
              </w:rPr>
              <w:t xml:space="preserve">Operatore economico stabilito in Stati diversi dall’Italia </w:t>
            </w:r>
            <w:r w:rsidRPr="004F7A54">
              <w:rPr>
                <w:rFonts w:ascii="Roma Neue" w:eastAsia="Arial Unicode MS" w:hAnsi="Roma Neue" w:cs="Arial"/>
                <w:i/>
                <w:sz w:val="20"/>
                <w:szCs w:val="20"/>
              </w:rPr>
              <w:t>(fornire specificazioni_____________________________________)</w:t>
            </w:r>
          </w:p>
          <w:p w14:paraId="43E4E995" w14:textId="77777777" w:rsidR="00104886" w:rsidRPr="004F7A54"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4F7A54">
              <w:rPr>
                <w:rFonts w:ascii="Roma Neue" w:eastAsia="Arial Unicode MS" w:hAnsi="Roma Neue" w:cs="Arial"/>
                <w:sz w:val="20"/>
                <w:szCs w:val="20"/>
              </w:rPr>
              <w:t>ALTRO_______________________________________________________</w:t>
            </w:r>
          </w:p>
        </w:tc>
      </w:tr>
    </w:tbl>
    <w:p w14:paraId="3FFA7275" w14:textId="694875BA" w:rsidR="00CC5C38" w:rsidRPr="001D0C3B" w:rsidRDefault="00CC5C38" w:rsidP="00AD6A16">
      <w:pPr>
        <w:spacing w:line="360" w:lineRule="auto"/>
        <w:contextualSpacing/>
        <w:jc w:val="both"/>
        <w:rPr>
          <w:rFonts w:ascii="Roma Neue" w:eastAsia="Arial Unicode MS" w:hAnsi="Roma Neue" w:cs="Arial"/>
          <w:sz w:val="20"/>
          <w:szCs w:val="20"/>
        </w:rPr>
      </w:pPr>
    </w:p>
    <w:p w14:paraId="72CB5E6B" w14:textId="77777777"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Il sottoscritto, inoltre, ai sensi degli artt. 46 e 47 del D.P.R. 445/2000 e s.m.i. consapevole della decadenza dai benefici prevista dall’art. 75 e delle sanzioni previste dall’art. 76 del medesimo D.P.R. 445/2000 per le ipotesi di falsità in atti e dichiarazioni mendaci ivi indicate:</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44C39460" w14:textId="66C1F11A" w:rsidR="001434A3" w:rsidRPr="00B6638A" w:rsidRDefault="00B6638A" w:rsidP="00B6638A">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B6638A">
        <w:rPr>
          <w:rFonts w:ascii="Roma Neue" w:hAnsi="Roma Neue" w:cs="Arial"/>
          <w:sz w:val="20"/>
          <w:szCs w:val="20"/>
        </w:rPr>
        <w:t xml:space="preserve">che non partecipa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ovvero di partecipare in più di una forma, allegando la documentazione che dimostra che la </w:t>
      </w:r>
      <w:r w:rsidRPr="00B6638A">
        <w:rPr>
          <w:rFonts w:ascii="Roma Neue" w:hAnsi="Roma Neue" w:cs="Arial"/>
          <w:sz w:val="20"/>
          <w:szCs w:val="20"/>
        </w:rPr>
        <w:lastRenderedPageBreak/>
        <w:t>circostanza non ha influito sulla gara, né è idonea a incidere sulla capacità di rispettare gli obblighi contrattuali;</w:t>
      </w:r>
    </w:p>
    <w:p w14:paraId="0B045F80" w14:textId="77777777" w:rsidR="00104886" w:rsidRPr="000B320D" w:rsidRDefault="00104886" w:rsidP="00104886">
      <w:pPr>
        <w:pStyle w:val="Paragrafoelenco"/>
        <w:numPr>
          <w:ilvl w:val="0"/>
          <w:numId w:val="4"/>
        </w:numPr>
        <w:spacing w:after="70" w:line="360" w:lineRule="auto"/>
        <w:ind w:left="426" w:hanging="426"/>
        <w:contextualSpacing/>
        <w:jc w:val="both"/>
        <w:rPr>
          <w:rFonts w:ascii="Roma Neue" w:hAnsi="Roma Neue" w:cs="Arial"/>
          <w:sz w:val="20"/>
          <w:szCs w:val="20"/>
        </w:rPr>
      </w:pPr>
      <w:r w:rsidRPr="000B320D">
        <w:rPr>
          <w:rFonts w:ascii="Roma Neue" w:hAnsi="Roma Neue" w:cs="Arial"/>
          <w:sz w:val="20"/>
          <w:szCs w:val="20"/>
        </w:rPr>
        <w:t>di soddisfare il possesso dei requisiti per ii servizi di progettazione, con la seguente modalità:</w:t>
      </w:r>
    </w:p>
    <w:p w14:paraId="41D07490" w14:textId="77777777" w:rsidR="00104886" w:rsidRPr="000B320D"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0B320D">
        <w:rPr>
          <w:rFonts w:ascii="Roma Neue" w:hAnsi="Roma Neue" w:cs="Arial"/>
          <w:sz w:val="20"/>
          <w:szCs w:val="20"/>
        </w:rPr>
        <w:t>mediante il proprio staff, essendo in possesso di SOA di progettazione ed esecuzione;</w:t>
      </w:r>
    </w:p>
    <w:p w14:paraId="75148197" w14:textId="77777777" w:rsidR="00104886" w:rsidRPr="000B320D"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0B320D">
        <w:rPr>
          <w:rFonts w:ascii="Roma Neue" w:hAnsi="Roma Neue" w:cs="Arial"/>
          <w:sz w:val="20"/>
          <w:szCs w:val="20"/>
        </w:rPr>
        <w:t>mediante progettista associato;</w:t>
      </w:r>
    </w:p>
    <w:p w14:paraId="5F340B5C" w14:textId="52BF0C41" w:rsidR="00104886" w:rsidRPr="000B320D"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0B320D">
        <w:rPr>
          <w:rFonts w:ascii="Roma Neue" w:hAnsi="Roma Neue" w:cs="Arial"/>
          <w:sz w:val="20"/>
          <w:szCs w:val="20"/>
        </w:rPr>
        <w:t>mediante progettista indicato, di seguito indicato ________________________;</w:t>
      </w:r>
    </w:p>
    <w:p w14:paraId="155061B2" w14:textId="4C14B7CE"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piattaforma);</w:t>
      </w:r>
    </w:p>
    <w:p w14:paraId="0AAF1C30" w14:textId="444E8F6D" w:rsidR="008B2A6B" w:rsidRPr="001D0C3B" w:rsidRDefault="006C782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w:t>
      </w:r>
      <w:r w:rsidR="007973EC" w:rsidRPr="001D0C3B">
        <w:rPr>
          <w:rFonts w:ascii="Roma Neue" w:hAnsi="Roma Neue" w:cs="Arial"/>
          <w:sz w:val="20"/>
          <w:szCs w:val="20"/>
        </w:rPr>
        <w:t>:</w:t>
      </w:r>
    </w:p>
    <w:p w14:paraId="3FC88800" w14:textId="151680C5" w:rsidR="00524F5D" w:rsidRDefault="001D0C3B"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 al personale impiegato nell’esecuzione del contratto</w:t>
      </w:r>
      <w:r w:rsidR="00E06A1A">
        <w:rPr>
          <w:rFonts w:ascii="Roma Neue" w:hAnsi="Roma Neue" w:cs="Arial"/>
          <w:sz w:val="20"/>
          <w:szCs w:val="20"/>
        </w:rPr>
        <w:t>,</w:t>
      </w:r>
      <w:r w:rsidRPr="001D0C3B">
        <w:rPr>
          <w:rFonts w:ascii="Roma Neue" w:hAnsi="Roma Neue" w:cs="Arial"/>
          <w:sz w:val="20"/>
          <w:szCs w:val="20"/>
        </w:rPr>
        <w:t xml:space="preserve"> per tutta la sua durata</w:t>
      </w:r>
      <w:r w:rsidR="00E06A1A">
        <w:rPr>
          <w:rFonts w:ascii="Roma Neue" w:hAnsi="Roma Neue" w:cs="Arial"/>
          <w:sz w:val="20"/>
          <w:szCs w:val="20"/>
        </w:rPr>
        <w:t>,</w:t>
      </w:r>
      <w:r w:rsidRPr="001D0C3B">
        <w:rPr>
          <w:rFonts w:ascii="Roma Neue" w:hAnsi="Roma Neue" w:cs="Arial"/>
          <w:sz w:val="20"/>
          <w:szCs w:val="20"/>
        </w:rPr>
        <w:t xml:space="preserve"> </w:t>
      </w:r>
      <w:r w:rsidR="006C7827" w:rsidRPr="001D0C3B">
        <w:rPr>
          <w:rFonts w:ascii="Roma Neue" w:hAnsi="Roma Neue" w:cs="Arial"/>
          <w:sz w:val="20"/>
          <w:szCs w:val="20"/>
        </w:rPr>
        <w:t>il CCNL indicato da</w:t>
      </w:r>
      <w:r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39ABE91C"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C3F98E8" w14:textId="5BD6A4B5" w:rsidR="00C430FA" w:rsidRDefault="00FE4824"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E06A1A" w:rsidRPr="00E06A1A">
        <w:t xml:space="preserve"> </w:t>
      </w:r>
      <w:r w:rsidR="00E06A1A" w:rsidRPr="00E06A1A">
        <w:rPr>
          <w:rFonts w:ascii="Roma Neue" w:hAnsi="Roma Neue" w:cs="Arial"/>
          <w:sz w:val="20"/>
          <w:szCs w:val="20"/>
        </w:rPr>
        <w:t>al personale impiegato nell’esecuzione del contratto, per tutta la sua durata</w:t>
      </w:r>
      <w:r w:rsidR="00E06A1A">
        <w:rPr>
          <w:rFonts w:ascii="Roma Neue" w:hAnsi="Roma Neue" w:cs="Arial"/>
          <w:sz w:val="20"/>
          <w:szCs w:val="20"/>
        </w:rPr>
        <w:t>,</w:t>
      </w:r>
      <w:r w:rsidRPr="001D0C3B">
        <w:rPr>
          <w:rFonts w:ascii="Roma Neue" w:hAnsi="Roma Neue" w:cs="Arial"/>
          <w:sz w:val="20"/>
          <w:szCs w:val="20"/>
        </w:rPr>
        <w:t xml:space="preserv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presunto equivalente</w:t>
      </w:r>
      <w:r w:rsidR="00747E48" w:rsidRPr="00747E48">
        <w:rPr>
          <w:rFonts w:ascii="Roma Neue" w:hAnsi="Roma Neue" w:cs="Arial"/>
          <w:b/>
          <w:bCs/>
          <w:i/>
          <w:iCs/>
          <w:vertAlign w:val="superscript"/>
        </w:rPr>
        <w:footnoteReference w:id="1"/>
      </w:r>
      <w:r w:rsidR="00524F5D" w:rsidRPr="001D0C3B">
        <w:rPr>
          <w:rFonts w:ascii="Roma Neue" w:hAnsi="Roma Neue" w:cs="Arial"/>
          <w:sz w:val="20"/>
          <w:szCs w:val="20"/>
        </w:rPr>
        <w:t xml:space="preserve"> ai sensi dell’art. 3, comma 2, dell’Allegato I.01 al </w:t>
      </w:r>
      <w:r w:rsidR="002F3A4B" w:rsidRPr="001D0C3B">
        <w:rPr>
          <w:rFonts w:ascii="Roma Neue" w:hAnsi="Roma Neue" w:cs="Arial"/>
          <w:sz w:val="20"/>
          <w:szCs w:val="20"/>
        </w:rPr>
        <w:t>D. Lgs</w:t>
      </w:r>
      <w:r w:rsidR="00940BFE" w:rsidRPr="001D0C3B">
        <w:rPr>
          <w:rFonts w:ascii="Roma Neue" w:hAnsi="Roma Neue" w:cs="Arial"/>
          <w:sz w:val="20"/>
          <w:szCs w:val="20"/>
        </w:rPr>
        <w:t>.36/2023 e s.m.i.</w:t>
      </w:r>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00524F5D" w:rsidRPr="004640E8">
        <w:rPr>
          <w:rFonts w:ascii="Roma Neue" w:hAnsi="Roma Neue" w:cs="Arial"/>
          <w:sz w:val="20"/>
          <w:szCs w:val="20"/>
        </w:rPr>
        <w:t>_________________</w:t>
      </w:r>
      <w:r w:rsidR="002F3A4B">
        <w:rPr>
          <w:rFonts w:ascii="Roma Neue" w:hAnsi="Roma Neue" w:cs="Arial"/>
          <w:sz w:val="20"/>
          <w:szCs w:val="20"/>
        </w:rPr>
        <w:t xml:space="preserve"> </w:t>
      </w:r>
      <w:r w:rsidR="00646CB2" w:rsidRPr="001D0C3B">
        <w:rPr>
          <w:rFonts w:ascii="Roma Neue" w:hAnsi="Roma Neue" w:cs="Arial"/>
          <w:sz w:val="20"/>
          <w:szCs w:val="20"/>
        </w:rPr>
        <w:t>Codice alfanumerico unico</w:t>
      </w:r>
      <w:r w:rsidR="006D5B19" w:rsidRPr="001D0C3B">
        <w:rPr>
          <w:rFonts w:ascii="Roma Neue" w:hAnsi="Roma Neue" w:cs="Arial"/>
          <w:sz w:val="20"/>
          <w:szCs w:val="20"/>
        </w:rPr>
        <w:t xml:space="preserve"> </w:t>
      </w:r>
      <w:r w:rsidR="002F3A4B">
        <w:rPr>
          <w:rFonts w:ascii="Roma Neue" w:hAnsi="Roma Neue" w:cs="Arial"/>
          <w:sz w:val="20"/>
          <w:szCs w:val="20"/>
        </w:rPr>
        <w:t xml:space="preserve">CNEL </w:t>
      </w:r>
      <w:r w:rsidR="006D5B19" w:rsidRPr="004640E8">
        <w:rPr>
          <w:rFonts w:ascii="Roma Neue" w:hAnsi="Roma Neue" w:cs="Arial"/>
          <w:sz w:val="20"/>
          <w:szCs w:val="20"/>
        </w:rPr>
        <w:t>______</w:t>
      </w:r>
      <w:r w:rsidR="00646CB2" w:rsidRPr="004640E8">
        <w:rPr>
          <w:rFonts w:ascii="Roma Neue" w:hAnsi="Roma Neue" w:cs="Arial"/>
          <w:sz w:val="20"/>
          <w:szCs w:val="20"/>
        </w:rPr>
        <w:t>____</w:t>
      </w:r>
      <w:r w:rsidR="00524F5D" w:rsidRPr="004640E8">
        <w:rPr>
          <w:rFonts w:ascii="Roma Neue" w:hAnsi="Roma Neue" w:cs="Arial"/>
          <w:sz w:val="20"/>
          <w:szCs w:val="20"/>
        </w:rPr>
        <w:t>;</w:t>
      </w:r>
    </w:p>
    <w:p w14:paraId="03BD5DFB" w14:textId="3F506ED2"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D29820C" w14:textId="24AFAD4C" w:rsidR="001A75AC" w:rsidRPr="001103BD" w:rsidRDefault="006C7827" w:rsidP="001103BD">
      <w:pPr>
        <w:pStyle w:val="Paragrafoelenco"/>
        <w:numPr>
          <w:ilvl w:val="0"/>
          <w:numId w:val="6"/>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1D0C3B" w:rsidRPr="001D0C3B">
        <w:rPr>
          <w:rFonts w:ascii="Roma Neue" w:hAnsi="Roma Neue" w:cs="Arial"/>
          <w:sz w:val="20"/>
          <w:szCs w:val="20"/>
        </w:rPr>
        <w:t xml:space="preserve"> al personale impiegato nell’esecuzione del contratto</w:t>
      </w:r>
      <w:r w:rsidR="001103BD">
        <w:rPr>
          <w:rFonts w:ascii="Roma Neue" w:hAnsi="Roma Neue" w:cs="Arial"/>
          <w:sz w:val="20"/>
          <w:szCs w:val="20"/>
        </w:rPr>
        <w:t>,</w:t>
      </w:r>
      <w:r w:rsidR="001D0C3B" w:rsidRPr="001D0C3B">
        <w:rPr>
          <w:rFonts w:ascii="Roma Neue" w:hAnsi="Roma Neue" w:cs="Arial"/>
          <w:sz w:val="20"/>
          <w:szCs w:val="20"/>
        </w:rPr>
        <w:t xml:space="preserve"> per tutta la sua durata</w:t>
      </w:r>
      <w:r w:rsidR="001103BD">
        <w:rPr>
          <w:rFonts w:ascii="Roma Neue" w:hAnsi="Roma Neue" w:cs="Arial"/>
          <w:sz w:val="20"/>
          <w:szCs w:val="20"/>
        </w:rPr>
        <w:t>,</w:t>
      </w:r>
      <w:r w:rsidR="001D0C3B" w:rsidRPr="001103BD">
        <w:rPr>
          <w:rFonts w:ascii="Roma Neue" w:hAnsi="Roma Neue" w:cs="Arial"/>
          <w:sz w:val="20"/>
          <w:szCs w:val="20"/>
        </w:rPr>
        <w:t xml:space="preserve"> </w:t>
      </w:r>
      <w:r w:rsidR="00EE2559" w:rsidRPr="001103BD">
        <w:rPr>
          <w:rFonts w:ascii="Roma Neue" w:hAnsi="Roma Neue" w:cs="Arial"/>
          <w:sz w:val="20"/>
          <w:szCs w:val="20"/>
        </w:rPr>
        <w:t xml:space="preserve">il </w:t>
      </w:r>
      <w:r w:rsidR="001103BD" w:rsidRPr="001103BD">
        <w:rPr>
          <w:rFonts w:ascii="Roma Neue" w:hAnsi="Roma Neue" w:cs="Arial"/>
          <w:sz w:val="20"/>
          <w:szCs w:val="20"/>
        </w:rPr>
        <w:t xml:space="preserve">seguente </w:t>
      </w:r>
      <w:r w:rsidR="00EE2559" w:rsidRPr="001103BD">
        <w:rPr>
          <w:rFonts w:ascii="Roma Neue" w:hAnsi="Roma Neue" w:cs="Arial"/>
          <w:sz w:val="20"/>
          <w:szCs w:val="20"/>
        </w:rPr>
        <w:t>CCNL</w:t>
      </w:r>
      <w:r w:rsidR="002F3A4B">
        <w:rPr>
          <w:rFonts w:ascii="Roma Neue" w:hAnsi="Roma Neue" w:cs="Arial"/>
          <w:sz w:val="20"/>
          <w:szCs w:val="20"/>
        </w:rPr>
        <w:t xml:space="preserve"> c</w:t>
      </w:r>
      <w:r w:rsidR="00BD50A5" w:rsidRPr="001103BD">
        <w:rPr>
          <w:rFonts w:ascii="Roma Neue" w:hAnsi="Roma Neue" w:cs="Arial"/>
          <w:sz w:val="20"/>
          <w:szCs w:val="20"/>
        </w:rPr>
        <w:t xml:space="preserve">he garantisce </w:t>
      </w:r>
      <w:r w:rsidR="001D0C3B" w:rsidRPr="001103BD">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1A75AC" w:rsidRPr="001103BD">
        <w:rPr>
          <w:rFonts w:ascii="Roma Neue" w:hAnsi="Roma Neue" w:cs="Arial"/>
          <w:sz w:val="20"/>
          <w:szCs w:val="20"/>
        </w:rPr>
        <w:t>:</w:t>
      </w:r>
      <w:r w:rsidR="00E06A1A" w:rsidRPr="001103BD">
        <w:rPr>
          <w:rFonts w:ascii="Roma Neue" w:hAnsi="Roma Neue" w:cs="Arial"/>
          <w:sz w:val="20"/>
          <w:szCs w:val="20"/>
        </w:rPr>
        <w:t xml:space="preserve"> </w:t>
      </w:r>
      <w:r w:rsidR="00CB41DE" w:rsidRPr="001103BD">
        <w:rPr>
          <w:rFonts w:ascii="Roma Neue" w:hAnsi="Roma Neue" w:cs="Arial"/>
          <w:sz w:val="20"/>
          <w:szCs w:val="20"/>
        </w:rPr>
        <w:t>CCNL_______________</w:t>
      </w:r>
      <w:r w:rsidR="00FF169A" w:rsidRPr="001103BD">
        <w:rPr>
          <w:rFonts w:ascii="Roma Neue" w:hAnsi="Roma Neue" w:cs="Arial"/>
          <w:sz w:val="20"/>
          <w:szCs w:val="20"/>
        </w:rPr>
        <w:t xml:space="preserve"> </w:t>
      </w:r>
      <w:r w:rsidR="00CB41DE" w:rsidRPr="001103BD">
        <w:rPr>
          <w:rFonts w:ascii="Roma Neue" w:hAnsi="Roma Neue" w:cs="Arial"/>
          <w:sz w:val="20"/>
          <w:szCs w:val="20"/>
        </w:rPr>
        <w:t>Codice alfanumerico unico</w:t>
      </w:r>
      <w:r w:rsidR="002F3A4B">
        <w:rPr>
          <w:rFonts w:ascii="Roma Neue" w:hAnsi="Roma Neue" w:cs="Arial"/>
          <w:sz w:val="20"/>
          <w:szCs w:val="20"/>
        </w:rPr>
        <w:t xml:space="preserve"> CNEL</w:t>
      </w:r>
      <w:r w:rsidR="00CB41DE" w:rsidRPr="001103BD">
        <w:rPr>
          <w:rFonts w:ascii="Roma Neue" w:hAnsi="Roma Neue" w:cs="Arial"/>
          <w:sz w:val="20"/>
          <w:szCs w:val="20"/>
        </w:rPr>
        <w:t>:</w:t>
      </w:r>
      <w:r w:rsidR="00380BD6" w:rsidRPr="001103BD">
        <w:rPr>
          <w:rFonts w:ascii="Roma Neue" w:hAnsi="Roma Neue" w:cs="Arial"/>
          <w:sz w:val="20"/>
          <w:szCs w:val="20"/>
        </w:rPr>
        <w:t xml:space="preserve"> </w:t>
      </w:r>
      <w:r w:rsidR="00CB41DE" w:rsidRPr="001103BD">
        <w:rPr>
          <w:rFonts w:ascii="Roma Neue" w:hAnsi="Roma Neue" w:cs="Arial"/>
          <w:sz w:val="20"/>
          <w:szCs w:val="20"/>
        </w:rPr>
        <w:t>__________________</w:t>
      </w:r>
      <w:r w:rsidR="008910D6" w:rsidRPr="001103BD">
        <w:rPr>
          <w:rFonts w:ascii="Roma Neue" w:hAnsi="Roma Neue" w:cs="Arial"/>
          <w:sz w:val="20"/>
          <w:szCs w:val="20"/>
        </w:rPr>
        <w:t>;</w:t>
      </w:r>
    </w:p>
    <w:p w14:paraId="0DF356D9" w14:textId="31827ED0" w:rsidR="00C30ADF" w:rsidRPr="00C30ADF" w:rsidRDefault="001D0C3B" w:rsidP="00CD3912">
      <w:pPr>
        <w:pStyle w:val="Paragrafoelenco"/>
        <w:numPr>
          <w:ilvl w:val="0"/>
          <w:numId w:val="29"/>
        </w:numPr>
        <w:tabs>
          <w:tab w:val="left" w:pos="851"/>
        </w:tabs>
        <w:spacing w:afterLines="70" w:after="168" w:line="360" w:lineRule="auto"/>
        <w:ind w:left="567" w:hanging="283"/>
        <w:contextualSpacing/>
        <w:jc w:val="both"/>
        <w:rPr>
          <w:rFonts w:ascii="Roma Neue" w:hAnsi="Roma Neue" w:cs="Arial"/>
          <w:sz w:val="20"/>
          <w:szCs w:val="20"/>
        </w:rPr>
      </w:pPr>
      <w:r w:rsidRPr="001D0C3B">
        <w:rPr>
          <w:rFonts w:ascii="Roma Neue" w:hAnsi="Roma Neue" w:cs="Arial"/>
          <w:sz w:val="20"/>
          <w:szCs w:val="20"/>
        </w:rPr>
        <w:t>di assicurare l’applicazione delle medesime tutele economiche e normative garantite ai propri dipendenti ai lavoratori delle imprese che operano in subappalto;</w:t>
      </w:r>
    </w:p>
    <w:p w14:paraId="6C94FEF2" w14:textId="4330F355" w:rsidR="001D0C3B" w:rsidRPr="00CD3912"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w:t>
      </w:r>
      <w:r w:rsidRPr="00CD3912">
        <w:rPr>
          <w:rFonts w:ascii="Roma Neue" w:hAnsi="Roma Neue" w:cs="Arial"/>
          <w:sz w:val="20"/>
          <w:szCs w:val="20"/>
        </w:rPr>
        <w:t>a ______;</w:t>
      </w:r>
    </w:p>
    <w:p w14:paraId="1D65CA8E" w14:textId="74DD5935" w:rsidR="001D0C3B" w:rsidRPr="001D0C3B" w:rsidRDefault="001D0C3B" w:rsidP="00F738CB">
      <w:pPr>
        <w:pStyle w:val="Paragrafoelenco"/>
        <w:numPr>
          <w:ilvl w:val="0"/>
          <w:numId w:val="4"/>
        </w:numPr>
        <w:spacing w:afterLines="70" w:after="168" w:line="360" w:lineRule="auto"/>
        <w:ind w:left="426" w:hanging="426"/>
        <w:contextualSpacing/>
        <w:jc w:val="both"/>
        <w:rPr>
          <w:rFonts w:ascii="Roma Neue" w:hAnsi="Roma Neue" w:cs="Arial"/>
          <w:i/>
          <w:sz w:val="20"/>
          <w:szCs w:val="20"/>
        </w:rPr>
      </w:pPr>
      <w:r w:rsidRPr="001D0C3B">
        <w:rPr>
          <w:rFonts w:ascii="Roma Neue" w:hAnsi="Roma Neue" w:cs="Arial"/>
          <w:i/>
          <w:sz w:val="20"/>
          <w:szCs w:val="20"/>
        </w:rPr>
        <w:t>[Selezionare una delle seguenti opzioni, spuntando la casella]:</w:t>
      </w:r>
    </w:p>
    <w:p w14:paraId="65186501" w14:textId="6F99427B" w:rsidR="001D0C3B" w:rsidRPr="001D0C3B" w:rsidRDefault="001D0C3B" w:rsidP="00C87F67">
      <w:pPr>
        <w:pStyle w:val="Paragrafoelenco"/>
        <w:numPr>
          <w:ilvl w:val="0"/>
          <w:numId w:val="6"/>
        </w:numPr>
        <w:spacing w:after="0" w:line="360" w:lineRule="auto"/>
        <w:ind w:left="709" w:hanging="284"/>
        <w:contextualSpacing/>
        <w:jc w:val="both"/>
        <w:rPr>
          <w:rFonts w:ascii="Roma Neue" w:hAnsi="Roma Neue" w:cs="Arial"/>
          <w:b/>
          <w:bCs/>
          <w:i/>
          <w:sz w:val="20"/>
          <w:szCs w:val="20"/>
        </w:rPr>
      </w:pPr>
      <w:r w:rsidRPr="001D0C3B">
        <w:rPr>
          <w:rFonts w:ascii="Roma Neue" w:hAnsi="Roma Neue" w:cs="Arial"/>
          <w:b/>
          <w:i/>
          <w:sz w:val="20"/>
          <w:szCs w:val="20"/>
        </w:rPr>
        <w:t>Opzione 1:</w:t>
      </w:r>
      <w:r w:rsidRPr="001D0C3B">
        <w:rPr>
          <w:rFonts w:ascii="Roma Neue" w:hAnsi="Roma Neue" w:cs="Arial"/>
          <w:i/>
          <w:sz w:val="20"/>
          <w:szCs w:val="20"/>
        </w:rPr>
        <w:t xml:space="preserve"> </w:t>
      </w:r>
      <w:r w:rsidRPr="001D0C3B">
        <w:rPr>
          <w:rFonts w:ascii="Roma Neue" w:hAnsi="Roma Neue" w:cs="Arial"/>
          <w:iCs/>
          <w:sz w:val="20"/>
          <w:szCs w:val="20"/>
        </w:rPr>
        <w:t xml:space="preserve">Poiché la propria azienda occupa </w:t>
      </w:r>
      <w:r w:rsidRPr="001D0C3B">
        <w:rPr>
          <w:rFonts w:ascii="Roma Neue" w:hAnsi="Roma Neue" w:cs="Arial"/>
          <w:b/>
          <w:bCs/>
          <w:iCs/>
          <w:sz w:val="20"/>
          <w:szCs w:val="20"/>
        </w:rPr>
        <w:t>più di 50 dipendenti:</w:t>
      </w:r>
    </w:p>
    <w:p w14:paraId="73E7B2C6"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 xml:space="preserve">sulla situazione del personale maschile e femminile redatto ai sensi dell’art.46 del D.lgs.198/2006, con attestazione della sua conformità a quello trasmesso alle </w:t>
      </w:r>
      <w:r w:rsidRPr="001D0C3B">
        <w:rPr>
          <w:rFonts w:ascii="Roma Neue" w:hAnsi="Roma Neue" w:cs="Arial"/>
          <w:sz w:val="20"/>
          <w:szCs w:val="20"/>
        </w:rPr>
        <w:lastRenderedPageBreak/>
        <w:t>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p>
    <w:p w14:paraId="1A03CD02" w14:textId="41BB0717" w:rsidR="00747E48" w:rsidRPr="00104886" w:rsidRDefault="001D0C3B" w:rsidP="00104886">
      <w:pPr>
        <w:spacing w:afterLines="70" w:after="168" w:line="360" w:lineRule="auto"/>
        <w:ind w:left="709" w:hanging="283"/>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di aver assolto agli obblighi di cui alla Legge n. 68/1999;</w:t>
      </w:r>
    </w:p>
    <w:p w14:paraId="0E33FB79" w14:textId="6BF7BC68" w:rsidR="0088701A" w:rsidRPr="001D0C3B" w:rsidRDefault="0088701A" w:rsidP="00C87F67">
      <w:pPr>
        <w:spacing w:after="0" w:line="360" w:lineRule="auto"/>
        <w:ind w:left="709" w:hanging="284"/>
        <w:jc w:val="both"/>
        <w:rPr>
          <w:rFonts w:ascii="Roma Neue" w:hAnsi="Roma Neue" w:cs="Arial"/>
          <w:sz w:val="20"/>
          <w:szCs w:val="20"/>
        </w:rPr>
      </w:pPr>
      <w:r w:rsidRPr="0088701A">
        <w:rPr>
          <w:rFonts w:ascii="Roma Neue" w:hAnsi="Roma Neue" w:cs="Arial"/>
          <w:b/>
          <w:i/>
          <w:sz w:val="20"/>
          <w:szCs w:val="20"/>
        </w:rPr>
        <w:t>o in alternativa</w:t>
      </w:r>
      <w:r>
        <w:rPr>
          <w:rFonts w:ascii="Roma Neue" w:hAnsi="Roma Neue" w:cs="Arial"/>
          <w:b/>
          <w:i/>
          <w:sz w:val="20"/>
          <w:szCs w:val="20"/>
        </w:rPr>
        <w:t>,</w:t>
      </w:r>
    </w:p>
    <w:p w14:paraId="6A04FF62" w14:textId="23A9B4E3" w:rsidR="001D0C3B" w:rsidRPr="001D0C3B" w:rsidRDefault="001D0C3B" w:rsidP="00C87F67">
      <w:pPr>
        <w:pStyle w:val="Paragrafoelenco"/>
        <w:numPr>
          <w:ilvl w:val="0"/>
          <w:numId w:val="6"/>
        </w:numPr>
        <w:spacing w:after="0" w:line="360" w:lineRule="auto"/>
        <w:ind w:left="709" w:hanging="284"/>
        <w:contextualSpacing/>
        <w:jc w:val="both"/>
        <w:rPr>
          <w:rFonts w:ascii="Roma Neue" w:hAnsi="Roma Neue" w:cs="Arial"/>
          <w:iCs/>
          <w:sz w:val="20"/>
          <w:szCs w:val="20"/>
        </w:rPr>
      </w:pPr>
      <w:r w:rsidRPr="001D0C3B">
        <w:rPr>
          <w:rFonts w:ascii="Roma Neue" w:hAnsi="Roma Neue" w:cs="Arial"/>
          <w:b/>
          <w:i/>
          <w:sz w:val="20"/>
          <w:szCs w:val="20"/>
        </w:rPr>
        <w:t>Opzione 2</w:t>
      </w:r>
      <w:r w:rsidRPr="001D0C3B">
        <w:rPr>
          <w:rFonts w:ascii="Roma Neue" w:hAnsi="Roma Neue" w:cs="Arial"/>
          <w:b/>
          <w:iCs/>
          <w:sz w:val="20"/>
          <w:szCs w:val="20"/>
        </w:rPr>
        <w:t xml:space="preserve">: </w:t>
      </w:r>
      <w:r w:rsidRPr="001D0C3B">
        <w:rPr>
          <w:rFonts w:ascii="Roma Neue" w:hAnsi="Roma Neue" w:cs="Arial"/>
          <w:iCs/>
          <w:sz w:val="20"/>
          <w:szCs w:val="20"/>
        </w:rPr>
        <w:t xml:space="preserve">Poiché la propria azienda ha un numero di dipendenti </w:t>
      </w:r>
      <w:r w:rsidRPr="001D0C3B">
        <w:rPr>
          <w:rFonts w:ascii="Roma Neue" w:hAnsi="Roma Neue" w:cs="Arial"/>
          <w:b/>
          <w:iCs/>
          <w:sz w:val="20"/>
          <w:szCs w:val="20"/>
        </w:rPr>
        <w:t>pari o superiore a 15 e non superiore a 50</w:t>
      </w:r>
      <w:r w:rsidRPr="001D0C3B">
        <w:rPr>
          <w:rFonts w:ascii="Roma Neue" w:hAnsi="Roma Neue" w:cs="Arial"/>
          <w:iCs/>
          <w:sz w:val="20"/>
          <w:szCs w:val="20"/>
        </w:rPr>
        <w:t>:</w:t>
      </w:r>
    </w:p>
    <w:p w14:paraId="5CC630EF" w14:textId="0A3833E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Committente, nonché alle rappresentanze sindacali aziendali, alla consigliera e al consigliere regionale di parità, entro 6 mesi dalla stipula del Contratto</w:t>
      </w:r>
      <w:r w:rsidRPr="001D0C3B">
        <w:rPr>
          <w:rFonts w:ascii="Roma Neue" w:hAnsi="Roma Neue" w:cs="Arial"/>
          <w:sz w:val="20"/>
          <w:szCs w:val="20"/>
        </w:rPr>
        <w:t>;</w:t>
      </w:r>
    </w:p>
    <w:p w14:paraId="3A5034F7" w14:textId="073C5926" w:rsidR="001D0C3B" w:rsidRPr="001D0C3B" w:rsidRDefault="001D0C3B" w:rsidP="00FF169A">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 nell’interdizione automatica, per inadempimento dell’obbligo di cui all’art. 1, co. 6, Allegato II.3 del </w:t>
      </w:r>
      <w:r w:rsidR="00CD3912" w:rsidRPr="001D0C3B">
        <w:rPr>
          <w:rFonts w:ascii="Roma Neue" w:hAnsi="Roma Neue" w:cs="Arial"/>
          <w:sz w:val="20"/>
          <w:szCs w:val="20"/>
        </w:rPr>
        <w:t>D.lgs.</w:t>
      </w:r>
      <w:r w:rsidRPr="001D0C3B">
        <w:rPr>
          <w:rFonts w:ascii="Roma Neue" w:hAnsi="Roma Neue" w:cs="Arial"/>
          <w:sz w:val="20"/>
          <w:szCs w:val="20"/>
        </w:rPr>
        <w:t xml:space="preserve"> 36/2023, di consegnare alla Stazione appaltante di un precedente contratto d’appalto, entro sei mesi dalla conclusione del contratto, la relazione di genere sulla situazione del personale maschile e femminile di cui all’art. 1, co. 2, Allegato II.3 del </w:t>
      </w:r>
      <w:r w:rsidR="00CD3912" w:rsidRPr="001D0C3B">
        <w:rPr>
          <w:rFonts w:ascii="Roma Neue" w:hAnsi="Roma Neue" w:cs="Arial"/>
          <w:sz w:val="20"/>
          <w:szCs w:val="20"/>
        </w:rPr>
        <w:t>D.lgs.</w:t>
      </w:r>
      <w:r w:rsidRPr="001D0C3B">
        <w:rPr>
          <w:rFonts w:ascii="Roma Neue" w:hAnsi="Roma Neue" w:cs="Arial"/>
          <w:sz w:val="20"/>
          <w:szCs w:val="20"/>
        </w:rPr>
        <w:t xml:space="preserve"> 36/2023</w:t>
      </w:r>
    </w:p>
    <w:p w14:paraId="320CB00A"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2BCA2DFA" w14:textId="77777777" w:rsidR="001D0C3B" w:rsidRPr="001D0C3B" w:rsidRDefault="001D0C3B" w:rsidP="00104886">
      <w:pPr>
        <w:spacing w:after="14"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aziendali</w:t>
      </w:r>
    </w:p>
    <w:p w14:paraId="2FF531BA" w14:textId="53EAC116" w:rsidR="0088701A" w:rsidRPr="0088701A" w:rsidRDefault="001D0C3B" w:rsidP="00104886">
      <w:pPr>
        <w:spacing w:after="14" w:line="360" w:lineRule="auto"/>
        <w:ind w:left="709" w:hanging="284"/>
        <w:jc w:val="both"/>
        <w:rPr>
          <w:rFonts w:ascii="Roma Neue" w:hAnsi="Roma Neue" w:cs="Arial"/>
          <w:b/>
          <w:i/>
          <w:sz w:val="20"/>
          <w:szCs w:val="20"/>
        </w:rPr>
      </w:pPr>
      <w:r w:rsidRPr="0088701A">
        <w:rPr>
          <w:rFonts w:ascii="Roma Neue" w:hAnsi="Roma Neue" w:cs="Arial"/>
          <w:b/>
          <w:i/>
          <w:sz w:val="20"/>
          <w:szCs w:val="20"/>
        </w:rPr>
        <w:t xml:space="preserve"> </w:t>
      </w:r>
      <w:r w:rsidRPr="001D0C3B">
        <w:rPr>
          <w:rFonts w:ascii="Roma Neue" w:hAnsi="Roma Neue" w:cs="Arial"/>
          <w:b/>
          <w:i/>
          <w:sz w:val="20"/>
          <w:szCs w:val="20"/>
        </w:rPr>
        <w:t>o, in alternativa</w:t>
      </w:r>
      <w:r w:rsidRPr="0088701A">
        <w:rPr>
          <w:rFonts w:ascii="Roma Neue" w:hAnsi="Roma Neue" w:cs="Arial"/>
          <w:b/>
          <w:i/>
          <w:sz w:val="20"/>
          <w:szCs w:val="20"/>
        </w:rPr>
        <w:t xml:space="preserve"> </w:t>
      </w:r>
    </w:p>
    <w:p w14:paraId="3E451C42" w14:textId="34AE25D2" w:rsidR="001E1065" w:rsidRPr="00C87F67" w:rsidRDefault="001D0C3B" w:rsidP="00C87F67">
      <w:pPr>
        <w:pStyle w:val="Paragrafoelenco"/>
        <w:numPr>
          <w:ilvl w:val="0"/>
          <w:numId w:val="6"/>
        </w:numPr>
        <w:spacing w:after="0" w:line="360" w:lineRule="auto"/>
        <w:ind w:left="709" w:hanging="283"/>
        <w:contextualSpacing/>
        <w:jc w:val="both"/>
        <w:rPr>
          <w:rFonts w:ascii="Roma Neue" w:hAnsi="Roma Neue" w:cs="Arial"/>
          <w:sz w:val="20"/>
          <w:szCs w:val="20"/>
        </w:rPr>
      </w:pPr>
      <w:r w:rsidRPr="001D0C3B">
        <w:rPr>
          <w:rFonts w:ascii="Roma Neue" w:hAnsi="Roma Neue" w:cs="Arial"/>
          <w:sz w:val="20"/>
          <w:szCs w:val="20"/>
        </w:rPr>
        <w:t xml:space="preserve"> </w:t>
      </w:r>
      <w:r w:rsidRPr="001D0C3B">
        <w:rPr>
          <w:rFonts w:ascii="Roma Neue" w:hAnsi="Roma Neue" w:cs="Arial"/>
          <w:b/>
          <w:i/>
          <w:iCs/>
          <w:sz w:val="20"/>
          <w:szCs w:val="20"/>
        </w:rPr>
        <w:t>Opzione 3</w:t>
      </w:r>
      <w:r w:rsidRPr="001D0C3B">
        <w:rPr>
          <w:rFonts w:ascii="Roma Neue" w:hAnsi="Roma Neue" w:cs="Arial"/>
          <w:b/>
          <w:sz w:val="20"/>
          <w:szCs w:val="20"/>
        </w:rPr>
        <w:t>:</w:t>
      </w:r>
      <w:r w:rsidRPr="001D0C3B">
        <w:rPr>
          <w:rFonts w:ascii="Roma Neue" w:hAnsi="Roma Neue" w:cs="Arial"/>
          <w:sz w:val="20"/>
          <w:szCs w:val="20"/>
        </w:rPr>
        <w:t xml:space="preserve"> </w:t>
      </w:r>
      <w:r w:rsidR="006805A6">
        <w:rPr>
          <w:rFonts w:ascii="Roma Neue" w:hAnsi="Roma Neue" w:cs="Arial"/>
          <w:bCs/>
          <w:sz w:val="20"/>
          <w:szCs w:val="20"/>
        </w:rPr>
        <w:t>c</w:t>
      </w:r>
      <w:r w:rsidRPr="001D0C3B">
        <w:rPr>
          <w:rFonts w:ascii="Roma Neue" w:hAnsi="Roma Neue" w:cs="Arial"/>
          <w:bCs/>
          <w:sz w:val="20"/>
          <w:szCs w:val="20"/>
        </w:rPr>
        <w:t>he</w:t>
      </w:r>
      <w:r w:rsidRPr="001D0C3B">
        <w:rPr>
          <w:rFonts w:ascii="Roma Neue" w:hAnsi="Roma Neue" w:cs="Arial"/>
          <w:b/>
          <w:sz w:val="20"/>
          <w:szCs w:val="20"/>
        </w:rPr>
        <w:t xml:space="preserve"> </w:t>
      </w:r>
      <w:r w:rsidRPr="001D0C3B">
        <w:rPr>
          <w:rFonts w:ascii="Roma Neue" w:hAnsi="Roma Neue" w:cs="Arial"/>
          <w:sz w:val="20"/>
          <w:szCs w:val="20"/>
        </w:rPr>
        <w:t xml:space="preserve">la propria azienda ha un numero di dipendenti </w:t>
      </w:r>
      <w:r w:rsidRPr="001D0C3B">
        <w:rPr>
          <w:rFonts w:ascii="Roma Neue" w:hAnsi="Roma Neue" w:cs="Arial"/>
          <w:b/>
          <w:sz w:val="20"/>
          <w:szCs w:val="20"/>
        </w:rPr>
        <w:t>inferiore a 15</w:t>
      </w:r>
      <w:r w:rsidRPr="001D0C3B">
        <w:rPr>
          <w:rFonts w:ascii="Roma Neue" w:hAnsi="Roma Neue" w:cs="Arial"/>
          <w:sz w:val="20"/>
          <w:szCs w:val="20"/>
        </w:rPr>
        <w:t>, e non è, pertanto, tenuta al rispetto di quanto prescritto all'articolo 1, commi 1, 2 e 3, dell'Allegato II.3 del D.</w:t>
      </w:r>
      <w:r w:rsidR="006D51FD">
        <w:rPr>
          <w:rFonts w:ascii="Roma Neue" w:hAnsi="Roma Neue" w:cs="Arial"/>
          <w:sz w:val="20"/>
          <w:szCs w:val="20"/>
        </w:rPr>
        <w:t xml:space="preserve"> </w:t>
      </w:r>
      <w:r w:rsidRPr="001D0C3B">
        <w:rPr>
          <w:rFonts w:ascii="Roma Neue" w:hAnsi="Roma Neue" w:cs="Arial"/>
          <w:sz w:val="20"/>
          <w:szCs w:val="20"/>
        </w:rPr>
        <w:t>Lgs.36/2023.</w:t>
      </w:r>
    </w:p>
    <w:p w14:paraId="04993933" w14:textId="6CDCDF1F" w:rsidR="00DC7E2E" w:rsidRPr="0088701A" w:rsidRDefault="001D0C3B" w:rsidP="00C87F67">
      <w:pPr>
        <w:pStyle w:val="Paragrafoelenco"/>
        <w:numPr>
          <w:ilvl w:val="0"/>
          <w:numId w:val="4"/>
        </w:numPr>
        <w:spacing w:after="0" w:line="360" w:lineRule="auto"/>
        <w:ind w:left="426" w:hanging="426"/>
        <w:contextualSpacing/>
        <w:jc w:val="both"/>
        <w:rPr>
          <w:rFonts w:ascii="Roma Neue" w:hAnsi="Roma Neue" w:cs="Arial"/>
          <w:sz w:val="20"/>
          <w:szCs w:val="20"/>
        </w:rPr>
      </w:pPr>
      <w:r w:rsidRPr="002F3A4B">
        <w:rPr>
          <w:rFonts w:ascii="Roma Neue" w:hAnsi="Roma Neue" w:cs="Arial"/>
          <w:sz w:val="20"/>
          <w:szCs w:val="20"/>
        </w:rPr>
        <w:t>di assumersi l’obbligo</w:t>
      </w:r>
      <w:r w:rsidRPr="001D0C3B">
        <w:rPr>
          <w:rFonts w:ascii="Roma Neue" w:hAnsi="Roma Neue" w:cs="Arial"/>
          <w:sz w:val="20"/>
          <w:szCs w:val="20"/>
        </w:rPr>
        <w:t xml:space="preserve">, ai sensi dell’art. 1, co. 4, dell’Allegato II.3 al D.Ls 36/2023, ed in conformità all’art. 9 della lettera di invito, in caso di aggiudicazione, ad assicurare una quota pari almeno al </w:t>
      </w:r>
      <w:r w:rsidRPr="001D0C3B">
        <w:rPr>
          <w:rFonts w:ascii="Roma Neue" w:hAnsi="Roma Neue" w:cs="Arial"/>
          <w:b/>
          <w:bCs/>
          <w:sz w:val="20"/>
          <w:szCs w:val="20"/>
        </w:rPr>
        <w:t>15%</w:t>
      </w:r>
      <w:r w:rsidRPr="001D0C3B">
        <w:rPr>
          <w:rFonts w:ascii="Roma Neue" w:hAnsi="Roma Neue" w:cs="Arial"/>
          <w:sz w:val="20"/>
          <w:szCs w:val="20"/>
        </w:rPr>
        <w:t xml:space="preserve"> (quindici percento) e al </w:t>
      </w:r>
      <w:r w:rsidRPr="001D0C3B">
        <w:rPr>
          <w:rFonts w:ascii="Roma Neue" w:hAnsi="Roma Neue" w:cs="Arial"/>
          <w:b/>
          <w:bCs/>
          <w:sz w:val="20"/>
          <w:szCs w:val="20"/>
        </w:rPr>
        <w:t>30%</w:t>
      </w:r>
      <w:r w:rsidRPr="001D0C3B">
        <w:rPr>
          <w:rFonts w:ascii="Roma Neue" w:hAnsi="Roma Neue" w:cs="Arial"/>
          <w:sz w:val="20"/>
          <w:szCs w:val="20"/>
        </w:rPr>
        <w:t xml:space="preserve"> (trenta percento), delle nuove assunzioni eventualmente necessarie per </w:t>
      </w:r>
      <w:r w:rsidRPr="001D0C3B">
        <w:rPr>
          <w:rFonts w:ascii="Roma Neue" w:hAnsi="Roma Neue" w:cs="Arial"/>
          <w:sz w:val="20"/>
          <w:szCs w:val="20"/>
        </w:rPr>
        <w:lastRenderedPageBreak/>
        <w:t>l’esecuzione del contratto o per la realizzazione di attività ad esso connesse o strumentali, rispettivamente (</w:t>
      </w:r>
      <w:r w:rsidRPr="001D0C3B">
        <w:rPr>
          <w:rFonts w:ascii="Roma Neue" w:hAnsi="Roma Neue" w:cs="Arial"/>
          <w:i/>
          <w:iCs/>
          <w:sz w:val="20"/>
          <w:szCs w:val="20"/>
        </w:rPr>
        <w:t>i</w:t>
      </w:r>
      <w:r w:rsidRPr="001D0C3B">
        <w:rPr>
          <w:rFonts w:ascii="Roma Neue" w:hAnsi="Roma Neue" w:cs="Arial"/>
          <w:sz w:val="20"/>
          <w:szCs w:val="20"/>
        </w:rPr>
        <w:t>) all’occupazione femminile e (</w:t>
      </w:r>
      <w:r w:rsidRPr="001D0C3B">
        <w:rPr>
          <w:rFonts w:ascii="Roma Neue" w:hAnsi="Roma Neue" w:cs="Arial"/>
          <w:i/>
          <w:iCs/>
          <w:sz w:val="20"/>
          <w:szCs w:val="20"/>
        </w:rPr>
        <w:t>ii</w:t>
      </w:r>
      <w:r w:rsidRPr="001D0C3B">
        <w:rPr>
          <w:rFonts w:ascii="Roma Neue" w:hAnsi="Roma Neue" w:cs="Arial"/>
          <w:sz w:val="20"/>
          <w:szCs w:val="20"/>
        </w:rPr>
        <w:t>) all’occupazione giovanile (rivolta a giovani di età inferiore a 36 anni al momento dell’assunzione);</w:t>
      </w:r>
    </w:p>
    <w:p w14:paraId="1A08198A" w14:textId="6C1F619E" w:rsidR="00963BD9" w:rsidRPr="00F738CB" w:rsidRDefault="00F738CB"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F738CB">
        <w:rPr>
          <w:rFonts w:ascii="Roma Neue" w:hAnsi="Roma Neue" w:cs="Arial"/>
          <w:sz w:val="20"/>
          <w:szCs w:val="20"/>
        </w:rPr>
        <w:t>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e di impegnarsi, in caso di aggiudicazione, ad osservare e a far osservare ai propri dipendenti e collaboratori, per quanto applicabile, il Codice di comportamento della Presidenza del Consiglio dei ministri, di cui prende visione prima della stipula del contratto, pena la risoluzione dello stesso;</w:t>
      </w:r>
    </w:p>
    <w:p w14:paraId="38FD744B" w14:textId="54735E6F" w:rsidR="00A2666E" w:rsidRPr="00C87F67" w:rsidRDefault="00963BD9" w:rsidP="00C87F67">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essere consapevole che Sport e Salute si riserva il diritto di sospendere, annullare, revocare, reindire o non aggiudicare la gara, nonché di non stipulare motivatamente il contratto dichiarando, altresì, di non avanzare alcuna pretesa nei confronti di Sport e Salute ove ricorra una di tali circostanze;</w:t>
      </w: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3EF8C5C3" w14:textId="3D4F8BE4" w:rsidR="009D534E"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attuare nella presente gara intese e/o pratiche restrittive della concorrenza e del mercato vietate ai sensi della normativa applicabile;</w:t>
      </w:r>
    </w:p>
    <w:p w14:paraId="2422EB53" w14:textId="5398764D" w:rsidR="004F25D2" w:rsidRPr="004F25D2" w:rsidRDefault="00E270F6" w:rsidP="004F25D2">
      <w:pPr>
        <w:pStyle w:val="Paragrafoelenco"/>
        <w:numPr>
          <w:ilvl w:val="0"/>
          <w:numId w:val="4"/>
        </w:numPr>
        <w:spacing w:after="0" w:line="240" w:lineRule="auto"/>
        <w:ind w:left="425" w:hanging="425"/>
        <w:rPr>
          <w:rFonts w:ascii="Roma Neue" w:hAnsi="Roma Neue" w:cs="Arial"/>
          <w:sz w:val="20"/>
          <w:szCs w:val="20"/>
        </w:rPr>
      </w:pPr>
      <w:r w:rsidRPr="00E270F6">
        <w:rPr>
          <w:rFonts w:ascii="Roma Neue" w:hAnsi="Roma Neue" w:cs="Arial"/>
          <w:sz w:val="20"/>
          <w:szCs w:val="20"/>
        </w:rPr>
        <w:t xml:space="preserve"> </w:t>
      </w:r>
      <w:r w:rsidR="004F25D2" w:rsidRPr="004F25D2">
        <w:rPr>
          <w:rFonts w:ascii="Roma Neue" w:hAnsi="Roma Neue" w:cs="Arial"/>
          <w:sz w:val="20"/>
          <w:szCs w:val="20"/>
        </w:rPr>
        <w:t>con riferimento alla garanzia a corredo dell’offerta:</w:t>
      </w:r>
    </w:p>
    <w:p w14:paraId="65FDCE9E" w14:textId="60ECB945" w:rsidR="00E270F6" w:rsidRPr="004F25D2" w:rsidRDefault="004F25D2" w:rsidP="004F25D2">
      <w:pPr>
        <w:pStyle w:val="Paragrafoelenco"/>
        <w:numPr>
          <w:ilvl w:val="0"/>
          <w:numId w:val="28"/>
        </w:numPr>
        <w:spacing w:afterLines="70" w:after="168" w:line="360" w:lineRule="auto"/>
        <w:ind w:left="851" w:hanging="425"/>
        <w:contextualSpacing/>
        <w:jc w:val="both"/>
        <w:rPr>
          <w:rFonts w:ascii="Roma Neue" w:hAnsi="Roma Neue" w:cs="Arial"/>
          <w:sz w:val="20"/>
          <w:szCs w:val="20"/>
        </w:rPr>
      </w:pPr>
      <w:r>
        <w:rPr>
          <w:rFonts w:ascii="Roma Neue" w:hAnsi="Roma Neue" w:cs="Arial"/>
          <w:sz w:val="20"/>
          <w:szCs w:val="20"/>
        </w:rPr>
        <w:t xml:space="preserve"> </w:t>
      </w:r>
      <w:r w:rsidR="00E270F6" w:rsidRPr="004F25D2">
        <w:rPr>
          <w:rFonts w:ascii="Roma Neue" w:hAnsi="Roma Neue" w:cs="Arial"/>
          <w:sz w:val="20"/>
          <w:szCs w:val="20"/>
        </w:rPr>
        <w:t>di beneficiare di una o più delle seguenti riduzioni della garanzia a corredo dell’offerta ai sensi dell’articolo 106, comma 8, (compilare solo se di interesse) e inserisce le relative certificazioni nel FVOE</w:t>
      </w:r>
      <w:r w:rsidR="00C34708" w:rsidRPr="004F25D2">
        <w:rPr>
          <w:rFonts w:ascii="Roma Neue" w:hAnsi="Roma Neue" w:cs="Arial"/>
          <w:sz w:val="20"/>
          <w:szCs w:val="20"/>
        </w:rPr>
        <w:t xml:space="preserve"> e in Piattaforma</w:t>
      </w:r>
      <w:r w:rsidR="00E270F6" w:rsidRPr="004F25D2">
        <w:rPr>
          <w:rFonts w:ascii="Roma Neue" w:hAnsi="Roma Neue" w:cs="Arial"/>
          <w:sz w:val="20"/>
          <w:szCs w:val="20"/>
        </w:rPr>
        <w:t>:</w:t>
      </w:r>
    </w:p>
    <w:p w14:paraId="54EC6E9F" w14:textId="007461C3" w:rsidR="00E270F6" w:rsidRPr="00E270F6" w:rsidRDefault="00E270F6" w:rsidP="00E270F6">
      <w:pPr>
        <w:pStyle w:val="Paragrafoelenco"/>
        <w:numPr>
          <w:ilvl w:val="0"/>
          <w:numId w:val="25"/>
        </w:numPr>
        <w:spacing w:afterLines="70" w:after="168" w:line="360" w:lineRule="auto"/>
        <w:contextualSpacing/>
        <w:jc w:val="both"/>
        <w:rPr>
          <w:rFonts w:ascii="Roma Neue" w:hAnsi="Roma Neue" w:cs="Arial"/>
          <w:sz w:val="20"/>
          <w:szCs w:val="20"/>
        </w:rPr>
      </w:pPr>
      <w:r w:rsidRPr="00E270F6">
        <w:rPr>
          <w:rFonts w:ascii="Roma Neue" w:hAnsi="Roma Neue" w:cs="Arial"/>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D5CA0D5" w14:textId="30ADC09D" w:rsidR="00E270F6" w:rsidRPr="00E270F6" w:rsidRDefault="00E270F6" w:rsidP="00E270F6">
      <w:pPr>
        <w:pStyle w:val="Paragrafoelenco"/>
        <w:numPr>
          <w:ilvl w:val="0"/>
          <w:numId w:val="25"/>
        </w:numPr>
        <w:spacing w:afterLines="70" w:after="168" w:line="360" w:lineRule="auto"/>
        <w:contextualSpacing/>
        <w:jc w:val="both"/>
        <w:rPr>
          <w:rFonts w:ascii="Roma Neue" w:hAnsi="Roma Neue" w:cs="Arial"/>
          <w:sz w:val="20"/>
          <w:szCs w:val="20"/>
        </w:rPr>
      </w:pPr>
      <w:r w:rsidRPr="00E270F6">
        <w:rPr>
          <w:rFonts w:ascii="Roma Neue" w:hAnsi="Roma Neue" w:cs="Arial"/>
          <w:sz w:val="20"/>
          <w:szCs w:val="20"/>
        </w:rPr>
        <w:t>50% in quanto qualificabile come micro, piccola o media impresa oppure facente parte di un raggruppamento di operatori economici o consorzi ordinari costituiti esclusivamente da micro, piccole e medie imprese</w:t>
      </w:r>
      <w:r w:rsidR="00C34708" w:rsidRPr="00C34708">
        <w:rPr>
          <w:rStyle w:val="Richiamoallanotaapidipagina"/>
          <w:rFonts w:ascii="Roma Neue" w:hAnsi="Roma Neue"/>
          <w:sz w:val="20"/>
          <w:szCs w:val="20"/>
        </w:rPr>
        <w:footnoteReference w:id="2"/>
      </w:r>
      <w:r w:rsidRPr="00E270F6">
        <w:rPr>
          <w:rFonts w:ascii="Roma Neue" w:hAnsi="Roma Neue" w:cs="Arial"/>
          <w:sz w:val="20"/>
          <w:szCs w:val="20"/>
        </w:rPr>
        <w:t xml:space="preserve">, </w:t>
      </w:r>
    </w:p>
    <w:p w14:paraId="3592C167" w14:textId="5DD581D9" w:rsidR="00E270F6" w:rsidRPr="00E270F6" w:rsidRDefault="00E270F6" w:rsidP="00E270F6">
      <w:pPr>
        <w:pStyle w:val="Paragrafoelenco"/>
        <w:numPr>
          <w:ilvl w:val="0"/>
          <w:numId w:val="25"/>
        </w:numPr>
        <w:spacing w:afterLines="70" w:after="168" w:line="360" w:lineRule="auto"/>
        <w:contextualSpacing/>
        <w:jc w:val="both"/>
        <w:rPr>
          <w:rFonts w:ascii="Roma Neue" w:hAnsi="Roma Neue" w:cs="Arial"/>
          <w:sz w:val="20"/>
          <w:szCs w:val="20"/>
        </w:rPr>
      </w:pPr>
      <w:r w:rsidRPr="00E270F6">
        <w:rPr>
          <w:rFonts w:ascii="Roma Neue" w:hAnsi="Roma Neue" w:cs="Arial"/>
          <w:sz w:val="20"/>
          <w:szCs w:val="20"/>
        </w:rPr>
        <w:lastRenderedPageBreak/>
        <w:t>10% per aver presentato una fideiussione, emessa e firmata digitalmente, verificabile per via telematica al seguente link</w:t>
      </w:r>
      <w:r w:rsidR="00C34708">
        <w:rPr>
          <w:rFonts w:ascii="Roma Neue" w:hAnsi="Roma Neue" w:cs="Arial"/>
          <w:sz w:val="20"/>
          <w:szCs w:val="20"/>
        </w:rPr>
        <w:t xml:space="preserve"> ___________</w:t>
      </w:r>
      <w:r w:rsidRPr="00E270F6">
        <w:rPr>
          <w:rFonts w:ascii="Roma Neue" w:hAnsi="Roma Neue" w:cs="Arial"/>
          <w:sz w:val="20"/>
          <w:szCs w:val="20"/>
        </w:rPr>
        <w:t xml:space="preserve"> (</w:t>
      </w:r>
      <w:r w:rsidRPr="006579C5">
        <w:rPr>
          <w:rFonts w:ascii="Roma Neue" w:hAnsi="Roma Neue" w:cs="Arial"/>
          <w:i/>
          <w:iCs/>
          <w:sz w:val="20"/>
          <w:szCs w:val="20"/>
        </w:rPr>
        <w:t>indicare il sito internet dell'emittente</w:t>
      </w:r>
      <w:r w:rsidRPr="00E270F6">
        <w:rPr>
          <w:rFonts w:ascii="Roma Neue" w:hAnsi="Roma Neue" w:cs="Arial"/>
          <w:sz w:val="20"/>
          <w:szCs w:val="20"/>
        </w:rPr>
        <w:t>);</w:t>
      </w:r>
    </w:p>
    <w:p w14:paraId="5E856F47" w14:textId="7A0B7FB1" w:rsidR="00E270F6" w:rsidRPr="004F7A54" w:rsidRDefault="004F25D2" w:rsidP="004F7A54">
      <w:pPr>
        <w:pStyle w:val="Paragrafoelenco"/>
        <w:numPr>
          <w:ilvl w:val="0"/>
          <w:numId w:val="25"/>
        </w:numPr>
        <w:spacing w:afterLines="70" w:after="168" w:line="360" w:lineRule="auto"/>
        <w:contextualSpacing/>
        <w:jc w:val="both"/>
        <w:rPr>
          <w:rFonts w:ascii="Roma Neue" w:hAnsi="Roma Neue" w:cs="Arial"/>
          <w:sz w:val="20"/>
          <w:szCs w:val="20"/>
        </w:rPr>
      </w:pPr>
      <w:r>
        <w:rPr>
          <w:rFonts w:ascii="Roma Neue" w:hAnsi="Roma Neue" w:cs="Arial"/>
          <w:sz w:val="20"/>
          <w:szCs w:val="20"/>
        </w:rPr>
        <w:t xml:space="preserve">20% </w:t>
      </w:r>
      <w:r w:rsidR="00E270F6" w:rsidRPr="00E270F6">
        <w:rPr>
          <w:rFonts w:ascii="Roma Neue" w:hAnsi="Roma Neue" w:cs="Arial"/>
          <w:sz w:val="20"/>
          <w:szCs w:val="20"/>
        </w:rPr>
        <w:t>per il possesso di una o più delle seguenti certificazioni o marchi tra quell</w:t>
      </w:r>
      <w:r>
        <w:rPr>
          <w:rFonts w:ascii="Roma Neue" w:hAnsi="Roma Neue" w:cs="Arial"/>
          <w:sz w:val="20"/>
          <w:szCs w:val="20"/>
        </w:rPr>
        <w:t xml:space="preserve">e </w:t>
      </w:r>
      <w:r w:rsidR="00E270F6" w:rsidRPr="00E270F6">
        <w:rPr>
          <w:rFonts w:ascii="Roma Neue" w:hAnsi="Roma Neue" w:cs="Arial"/>
          <w:sz w:val="20"/>
          <w:szCs w:val="20"/>
        </w:rPr>
        <w:t>previsti dall’allegato II.13 del Codice</w:t>
      </w:r>
      <w:r>
        <w:rPr>
          <w:rFonts w:ascii="Roma Neue" w:hAnsi="Roma Neue" w:cs="Arial"/>
          <w:sz w:val="20"/>
          <w:szCs w:val="20"/>
        </w:rPr>
        <w:t xml:space="preserve">; </w:t>
      </w:r>
    </w:p>
    <w:tbl>
      <w:tblPr>
        <w:tblStyle w:val="Grigliatabella"/>
        <w:tblW w:w="4487" w:type="pct"/>
        <w:tblInd w:w="988" w:type="dxa"/>
        <w:tblLayout w:type="fixed"/>
        <w:tblLook w:val="04A0" w:firstRow="1" w:lastRow="0" w:firstColumn="1" w:lastColumn="0" w:noHBand="0" w:noVBand="1"/>
      </w:tblPr>
      <w:tblGrid>
        <w:gridCol w:w="848"/>
        <w:gridCol w:w="7792"/>
      </w:tblGrid>
      <w:tr w:rsidR="004F25D2" w:rsidRPr="006533B7" w14:paraId="2651A500" w14:textId="77777777" w:rsidTr="00CD3912">
        <w:trPr>
          <w:trHeight w:val="397"/>
        </w:trPr>
        <w:tc>
          <w:tcPr>
            <w:tcW w:w="848" w:type="dxa"/>
            <w:shd w:val="clear" w:color="auto" w:fill="D9D9D9" w:themeFill="background1" w:themeFillShade="D9"/>
          </w:tcPr>
          <w:p w14:paraId="22C4227F" w14:textId="77777777" w:rsidR="004F25D2" w:rsidRPr="004F25D2" w:rsidRDefault="004F25D2" w:rsidP="001B107F">
            <w:pPr>
              <w:jc w:val="both"/>
            </w:pPr>
            <w:r w:rsidRPr="004F25D2">
              <w:t>Norma</w:t>
            </w:r>
          </w:p>
        </w:tc>
        <w:tc>
          <w:tcPr>
            <w:tcW w:w="7792" w:type="dxa"/>
            <w:shd w:val="clear" w:color="auto" w:fill="D9D9D9" w:themeFill="background1" w:themeFillShade="D9"/>
          </w:tcPr>
          <w:p w14:paraId="596C2EF0" w14:textId="77777777" w:rsidR="004F25D2" w:rsidRPr="004F25D2" w:rsidRDefault="004F25D2" w:rsidP="001B107F">
            <w:pPr>
              <w:jc w:val="both"/>
            </w:pPr>
            <w:r w:rsidRPr="004F25D2">
              <w:t>Certificazione/marchio posseduti</w:t>
            </w:r>
          </w:p>
        </w:tc>
      </w:tr>
      <w:tr w:rsidR="004F25D2" w:rsidRPr="006533B7" w14:paraId="0D44A7D9" w14:textId="77777777" w:rsidTr="004F7A54">
        <w:trPr>
          <w:trHeight w:val="397"/>
        </w:trPr>
        <w:tc>
          <w:tcPr>
            <w:tcW w:w="848" w:type="dxa"/>
          </w:tcPr>
          <w:p w14:paraId="2533B57D" w14:textId="77777777" w:rsidR="004F25D2" w:rsidRPr="006533B7" w:rsidRDefault="004F25D2" w:rsidP="001B107F">
            <w:pPr>
              <w:jc w:val="both"/>
            </w:pPr>
          </w:p>
        </w:tc>
        <w:tc>
          <w:tcPr>
            <w:tcW w:w="7792" w:type="dxa"/>
          </w:tcPr>
          <w:p w14:paraId="4BC630A3" w14:textId="77777777" w:rsidR="004F25D2" w:rsidRPr="006533B7" w:rsidRDefault="004F25D2" w:rsidP="001B107F">
            <w:pPr>
              <w:jc w:val="both"/>
            </w:pPr>
          </w:p>
        </w:tc>
      </w:tr>
      <w:tr w:rsidR="004F25D2" w:rsidRPr="006533B7" w14:paraId="328E25B7" w14:textId="77777777" w:rsidTr="004F7A54">
        <w:trPr>
          <w:trHeight w:val="397"/>
        </w:trPr>
        <w:tc>
          <w:tcPr>
            <w:tcW w:w="848" w:type="dxa"/>
          </w:tcPr>
          <w:p w14:paraId="1DE7E003" w14:textId="77777777" w:rsidR="004F25D2" w:rsidRPr="006533B7" w:rsidRDefault="004F25D2" w:rsidP="001B107F">
            <w:pPr>
              <w:jc w:val="both"/>
            </w:pPr>
          </w:p>
        </w:tc>
        <w:tc>
          <w:tcPr>
            <w:tcW w:w="7792" w:type="dxa"/>
          </w:tcPr>
          <w:p w14:paraId="6389A50F" w14:textId="77777777" w:rsidR="004F25D2" w:rsidRPr="006533B7" w:rsidRDefault="004F25D2" w:rsidP="001B107F">
            <w:pPr>
              <w:jc w:val="both"/>
            </w:pPr>
          </w:p>
        </w:tc>
      </w:tr>
      <w:tr w:rsidR="004F25D2" w:rsidRPr="006533B7" w14:paraId="7515E941" w14:textId="77777777" w:rsidTr="004F7A54">
        <w:trPr>
          <w:trHeight w:val="397"/>
        </w:trPr>
        <w:tc>
          <w:tcPr>
            <w:tcW w:w="848" w:type="dxa"/>
          </w:tcPr>
          <w:p w14:paraId="12499B39" w14:textId="77777777" w:rsidR="004F25D2" w:rsidRPr="006533B7" w:rsidRDefault="004F25D2" w:rsidP="001B107F">
            <w:pPr>
              <w:jc w:val="both"/>
            </w:pPr>
          </w:p>
        </w:tc>
        <w:tc>
          <w:tcPr>
            <w:tcW w:w="7792" w:type="dxa"/>
          </w:tcPr>
          <w:p w14:paraId="2CD4A6F6" w14:textId="77777777" w:rsidR="004F25D2" w:rsidRPr="006533B7" w:rsidRDefault="004F25D2" w:rsidP="001B107F">
            <w:pPr>
              <w:jc w:val="both"/>
            </w:pPr>
          </w:p>
        </w:tc>
      </w:tr>
      <w:tr w:rsidR="004F25D2" w:rsidRPr="006533B7" w14:paraId="4C2DC1E0" w14:textId="77777777" w:rsidTr="004F7A54">
        <w:trPr>
          <w:trHeight w:val="397"/>
        </w:trPr>
        <w:tc>
          <w:tcPr>
            <w:tcW w:w="848" w:type="dxa"/>
          </w:tcPr>
          <w:p w14:paraId="64A2642A" w14:textId="77777777" w:rsidR="004F25D2" w:rsidRPr="006533B7" w:rsidRDefault="004F25D2" w:rsidP="001B107F">
            <w:pPr>
              <w:jc w:val="both"/>
            </w:pPr>
          </w:p>
        </w:tc>
        <w:tc>
          <w:tcPr>
            <w:tcW w:w="7792" w:type="dxa"/>
          </w:tcPr>
          <w:p w14:paraId="44E97B58" w14:textId="77777777" w:rsidR="004F25D2" w:rsidRPr="006533B7" w:rsidRDefault="004F25D2" w:rsidP="001B107F">
            <w:pPr>
              <w:jc w:val="both"/>
            </w:pPr>
          </w:p>
        </w:tc>
      </w:tr>
    </w:tbl>
    <w:p w14:paraId="31CD4432" w14:textId="77777777" w:rsidR="004F25D2" w:rsidRDefault="004F25D2" w:rsidP="004F25D2">
      <w:pPr>
        <w:pStyle w:val="Paragrafoelenco"/>
        <w:spacing w:afterLines="70" w:after="168" w:line="360" w:lineRule="auto"/>
        <w:ind w:left="426"/>
        <w:contextualSpacing/>
        <w:jc w:val="both"/>
        <w:rPr>
          <w:b/>
          <w:sz w:val="20"/>
          <w:szCs w:val="20"/>
        </w:rPr>
      </w:pPr>
    </w:p>
    <w:p w14:paraId="5A5DFFC0" w14:textId="1CB5D0D1" w:rsidR="004F25D2" w:rsidRPr="004F7A54" w:rsidRDefault="004F7A54" w:rsidP="004F25D2">
      <w:pPr>
        <w:pStyle w:val="Paragrafoelenco"/>
        <w:spacing w:after="0" w:line="240" w:lineRule="auto"/>
        <w:ind w:left="720"/>
        <w:jc w:val="both"/>
        <w:rPr>
          <w:rFonts w:ascii="Roma Neue" w:hAnsi="Roma Neue"/>
          <w:bCs/>
          <w:i/>
          <w:iCs/>
          <w:sz w:val="20"/>
          <w:szCs w:val="20"/>
        </w:rPr>
      </w:pPr>
      <w:r>
        <w:rPr>
          <w:rFonts w:ascii="Roma Neue" w:hAnsi="Roma Neue"/>
          <w:bCs/>
          <w:i/>
          <w:iCs/>
          <w:sz w:val="20"/>
          <w:szCs w:val="20"/>
        </w:rPr>
        <w:t xml:space="preserve">  </w:t>
      </w:r>
      <w:r w:rsidRPr="00D85FA8">
        <w:rPr>
          <w:rFonts w:ascii="Roma Neue" w:hAnsi="Roma Neue"/>
          <w:b/>
          <w:i/>
          <w:iCs/>
          <w:sz w:val="20"/>
          <w:szCs w:val="20"/>
        </w:rPr>
        <w:t>O</w:t>
      </w:r>
      <w:r w:rsidR="004F25D2" w:rsidRPr="00D85FA8">
        <w:rPr>
          <w:rFonts w:ascii="Roma Neue" w:hAnsi="Roma Neue"/>
          <w:b/>
          <w:i/>
          <w:iCs/>
          <w:sz w:val="20"/>
          <w:szCs w:val="20"/>
        </w:rPr>
        <w:t>vvero</w:t>
      </w:r>
      <w:r>
        <w:rPr>
          <w:rFonts w:ascii="Roma Neue" w:hAnsi="Roma Neue"/>
          <w:bCs/>
          <w:i/>
          <w:iCs/>
          <w:sz w:val="20"/>
          <w:szCs w:val="20"/>
        </w:rPr>
        <w:t xml:space="preserve">, </w:t>
      </w:r>
    </w:p>
    <w:p w14:paraId="7343A2F6" w14:textId="5DEA8B2C" w:rsidR="004F25D2" w:rsidRPr="004F25D2" w:rsidRDefault="004F25D2" w:rsidP="004F25D2">
      <w:pPr>
        <w:pStyle w:val="Paragrafoelenco"/>
        <w:numPr>
          <w:ilvl w:val="0"/>
          <w:numId w:val="28"/>
        </w:numPr>
        <w:spacing w:afterLines="70" w:after="168" w:line="360" w:lineRule="auto"/>
        <w:ind w:left="851" w:hanging="425"/>
        <w:contextualSpacing/>
        <w:jc w:val="both"/>
        <w:rPr>
          <w:rFonts w:ascii="Roma Neue" w:hAnsi="Roma Neue"/>
          <w:bCs/>
          <w:sz w:val="20"/>
          <w:szCs w:val="20"/>
        </w:rPr>
      </w:pPr>
      <w:r w:rsidRPr="004F25D2">
        <w:rPr>
          <w:rFonts w:ascii="Roma Neue" w:hAnsi="Roma Neue"/>
          <w:bCs/>
          <w:sz w:val="20"/>
          <w:szCs w:val="20"/>
        </w:rPr>
        <w:t xml:space="preserve">di non beneficiare di alcuna delle riduzioni della garanzia a corredo dell’offerta ai sensi dell’art. 106, co.8, del </w:t>
      </w:r>
      <w:r w:rsidR="00CD3912" w:rsidRPr="004F25D2">
        <w:rPr>
          <w:rFonts w:ascii="Roma Neue" w:hAnsi="Roma Neue"/>
          <w:bCs/>
          <w:sz w:val="20"/>
          <w:szCs w:val="20"/>
        </w:rPr>
        <w:t>D.lgs.</w:t>
      </w:r>
      <w:r w:rsidRPr="004F25D2">
        <w:rPr>
          <w:rFonts w:ascii="Roma Neue" w:hAnsi="Roma Neue"/>
          <w:bCs/>
          <w:sz w:val="20"/>
          <w:szCs w:val="20"/>
        </w:rPr>
        <w:t xml:space="preserve"> 36/2023 e s.m.i.; </w:t>
      </w:r>
    </w:p>
    <w:p w14:paraId="2996AB27" w14:textId="1F66EE36" w:rsidR="004F25D2" w:rsidRPr="004F25D2" w:rsidRDefault="004F25D2" w:rsidP="004F7A54">
      <w:pPr>
        <w:pStyle w:val="Paragrafoelenco"/>
        <w:numPr>
          <w:ilvl w:val="0"/>
          <w:numId w:val="27"/>
        </w:numPr>
        <w:ind w:hanging="294"/>
        <w:jc w:val="both"/>
        <w:rPr>
          <w:rFonts w:ascii="Roma Neue" w:hAnsi="Roma Neue"/>
          <w:bCs/>
          <w:sz w:val="20"/>
          <w:szCs w:val="20"/>
        </w:rPr>
      </w:pPr>
      <w:r w:rsidRPr="004F25D2">
        <w:rPr>
          <w:rFonts w:ascii="Roma Neue" w:hAnsi="Roma Neue"/>
          <w:bCs/>
          <w:sz w:val="20"/>
          <w:szCs w:val="20"/>
        </w:rPr>
        <w:t>che la garanzia è stata costituita nella forma di _____ (</w:t>
      </w:r>
      <w:r w:rsidRPr="004F7A54">
        <w:rPr>
          <w:rFonts w:ascii="Roma Neue" w:hAnsi="Roma Neue"/>
          <w:bCs/>
          <w:i/>
          <w:iCs/>
          <w:sz w:val="20"/>
          <w:szCs w:val="20"/>
        </w:rPr>
        <w:t>indicare se cauzione o fideiussione</w:t>
      </w:r>
      <w:r w:rsidRPr="004F25D2">
        <w:rPr>
          <w:rFonts w:ascii="Roma Neue" w:hAnsi="Roma Neue"/>
          <w:bCs/>
          <w:sz w:val="20"/>
          <w:szCs w:val="20"/>
        </w:rPr>
        <w:t>);</w:t>
      </w:r>
    </w:p>
    <w:p w14:paraId="1430C432" w14:textId="4ACD4BE2" w:rsidR="004F25D2" w:rsidRPr="004F25D2" w:rsidRDefault="004F25D2" w:rsidP="004F7A54">
      <w:pPr>
        <w:pStyle w:val="Paragrafoelenco"/>
        <w:numPr>
          <w:ilvl w:val="0"/>
          <w:numId w:val="27"/>
        </w:numPr>
        <w:ind w:hanging="294"/>
        <w:jc w:val="both"/>
        <w:rPr>
          <w:rFonts w:ascii="Roma Neue" w:hAnsi="Roma Neue"/>
          <w:bCs/>
          <w:sz w:val="20"/>
          <w:szCs w:val="20"/>
        </w:rPr>
      </w:pPr>
      <w:r w:rsidRPr="004F25D2">
        <w:rPr>
          <w:rFonts w:ascii="Roma Neue" w:hAnsi="Roma Neue"/>
          <w:bCs/>
          <w:sz w:val="20"/>
          <w:szCs w:val="20"/>
        </w:rPr>
        <w:t>di aver effettuato le verifiche riguardo la correttezza della garanzia prodotta, secondo le indicazioni di cui al paragrafo 10 della Lettera di invito;</w:t>
      </w:r>
    </w:p>
    <w:p w14:paraId="2DE38184" w14:textId="32AF2CD2" w:rsidR="004F25D2" w:rsidRPr="004F25D2" w:rsidRDefault="004F25D2" w:rsidP="004F7A54">
      <w:pPr>
        <w:pStyle w:val="Paragrafoelenco"/>
        <w:numPr>
          <w:ilvl w:val="0"/>
          <w:numId w:val="27"/>
        </w:numPr>
        <w:ind w:hanging="294"/>
        <w:jc w:val="both"/>
        <w:rPr>
          <w:rFonts w:ascii="Roma Neue" w:hAnsi="Roma Neue"/>
          <w:bCs/>
          <w:sz w:val="20"/>
          <w:szCs w:val="20"/>
        </w:rPr>
      </w:pPr>
      <w:r w:rsidRPr="004F25D2">
        <w:rPr>
          <w:rFonts w:ascii="Roma Neue" w:hAnsi="Roma Neue"/>
          <w:bCs/>
          <w:sz w:val="20"/>
          <w:szCs w:val="20"/>
        </w:rPr>
        <w:t>(</w:t>
      </w:r>
      <w:r w:rsidRPr="004F7A54">
        <w:rPr>
          <w:rFonts w:ascii="Roma Neue" w:hAnsi="Roma Neue"/>
          <w:b/>
          <w:i/>
          <w:sz w:val="20"/>
          <w:szCs w:val="20"/>
        </w:rPr>
        <w:t>solo nel caso in cui la garanzia sia rilasciata nella forma di fideiussione</w:t>
      </w:r>
      <w:r w:rsidRPr="004F25D2">
        <w:rPr>
          <w:rFonts w:ascii="Roma Neue" w:hAnsi="Roma Neue"/>
          <w:bCs/>
          <w:i/>
          <w:sz w:val="20"/>
          <w:szCs w:val="20"/>
        </w:rPr>
        <w:t xml:space="preserve">) </w:t>
      </w:r>
      <w:r w:rsidRPr="004F25D2">
        <w:rPr>
          <w:rFonts w:ascii="Roma Neue" w:hAnsi="Roma Neue"/>
          <w:bCs/>
          <w:sz w:val="20"/>
          <w:szCs w:val="20"/>
        </w:rPr>
        <w:t xml:space="preserve">indica il seguente sito internet _______o la seguente PEC del garante _____ o la seguente piattaforma _____, al fine di consentire la verifica di veridicità e autenticità della garanzia da parte della stazione appaltante; </w:t>
      </w:r>
    </w:p>
    <w:p w14:paraId="46BF07AF" w14:textId="67CF0AD8" w:rsidR="004F25D2" w:rsidRPr="004F25D2" w:rsidRDefault="004F25D2" w:rsidP="004F7A54">
      <w:pPr>
        <w:pStyle w:val="Paragrafoelenco"/>
        <w:numPr>
          <w:ilvl w:val="0"/>
          <w:numId w:val="27"/>
        </w:numPr>
        <w:ind w:hanging="294"/>
        <w:jc w:val="both"/>
        <w:rPr>
          <w:rFonts w:ascii="Roma Neue" w:hAnsi="Roma Neue"/>
          <w:bCs/>
          <w:sz w:val="20"/>
          <w:szCs w:val="20"/>
        </w:rPr>
      </w:pPr>
      <w:r w:rsidRPr="004F25D2">
        <w:rPr>
          <w:rFonts w:ascii="Roma Neue" w:hAnsi="Roma Neue"/>
          <w:bCs/>
          <w:i/>
          <w:iCs/>
          <w:sz w:val="20"/>
          <w:szCs w:val="20"/>
        </w:rPr>
        <w:t>(</w:t>
      </w:r>
      <w:r w:rsidRPr="004F7A54">
        <w:rPr>
          <w:rFonts w:ascii="Roma Neue" w:hAnsi="Roma Neue"/>
          <w:b/>
          <w:i/>
          <w:iCs/>
          <w:sz w:val="20"/>
          <w:szCs w:val="20"/>
        </w:rPr>
        <w:t>solo nel caso in cui la garanzia sia rilasciata tramite bonifico</w:t>
      </w:r>
      <w:r w:rsidRPr="004F25D2">
        <w:rPr>
          <w:rFonts w:ascii="Roma Neue" w:hAnsi="Roma Neue"/>
          <w:bCs/>
          <w:i/>
          <w:iCs/>
          <w:sz w:val="20"/>
          <w:szCs w:val="20"/>
        </w:rPr>
        <w:t>)</w:t>
      </w:r>
      <w:r w:rsidRPr="004F25D2">
        <w:rPr>
          <w:rFonts w:ascii="Roma Neue" w:hAnsi="Roma Neue"/>
          <w:bCs/>
          <w:sz w:val="20"/>
          <w:szCs w:val="20"/>
        </w:rPr>
        <w:t xml:space="preserve"> che, in caso di restituzione della garanzia provvisoria costituita tramite bonifico, il relativo versamento dovrà essere effettuato sul conto corrente bancario IBAN n. ___ intestato a___, presso ____;</w:t>
      </w:r>
    </w:p>
    <w:p w14:paraId="7B580704" w14:textId="7C52FF08" w:rsidR="0059484D" w:rsidRPr="00A2666E" w:rsidRDefault="00992A4A" w:rsidP="00F738CB">
      <w:pPr>
        <w:pStyle w:val="Paragrafoelenco"/>
        <w:numPr>
          <w:ilvl w:val="0"/>
          <w:numId w:val="4"/>
        </w:numPr>
        <w:spacing w:afterLines="70" w:after="168" w:line="360" w:lineRule="auto"/>
        <w:ind w:left="426" w:hanging="426"/>
        <w:contextualSpacing/>
        <w:jc w:val="both"/>
        <w:rPr>
          <w:rFonts w:ascii="Roma Neue" w:hAnsi="Roma Neue" w:cs="Arial"/>
          <w:b/>
          <w:bCs/>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2FE1AB54" w14:textId="4C688421" w:rsidR="00A2666E" w:rsidRPr="00A2666E" w:rsidRDefault="00A2666E" w:rsidP="00A2666E">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sz w:val="20"/>
          <w:szCs w:val="20"/>
        </w:rPr>
        <w:t>di aver provveduto al pagamento del contributo dovuto in favore dell’Autorità ai sensi dell’articolo 1, comma 65 della legge 23 dicembre 2005, n. 266 a pena di inammissibilità dell’offerta;</w:t>
      </w:r>
    </w:p>
    <w:p w14:paraId="689D3274" w14:textId="223F2538" w:rsidR="0013741C" w:rsidRPr="001D0C3B" w:rsidRDefault="007A03CD" w:rsidP="00F738CB">
      <w:pPr>
        <w:pStyle w:val="Paragrafoelenco"/>
        <w:numPr>
          <w:ilvl w:val="0"/>
          <w:numId w:val="4"/>
        </w:numPr>
        <w:spacing w:afterLines="70" w:after="168" w:line="360" w:lineRule="auto"/>
        <w:ind w:left="426" w:hanging="426"/>
        <w:contextualSpacing/>
        <w:jc w:val="both"/>
        <w:rPr>
          <w:rFonts w:ascii="Roma Neue" w:hAnsi="Roma Neue" w:cs="Arial"/>
          <w:b/>
          <w:bCs/>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473EEB4C" w14:textId="2A959203"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E5728F" w:rsidRPr="001D0C3B">
        <w:rPr>
          <w:rFonts w:ascii="Roma Neue" w:hAnsi="Roma Neue" w:cs="Arial"/>
          <w:b/>
          <w:bCs/>
          <w:i/>
          <w:iCs/>
          <w:sz w:val="20"/>
          <w:szCs w:val="20"/>
        </w:rPr>
        <w:t xml:space="preserve"> – eliminare se non applicabile</w:t>
      </w:r>
      <w:r w:rsidR="0013741C" w:rsidRPr="001D0C3B">
        <w:rPr>
          <w:rFonts w:ascii="Roma Neue" w:hAnsi="Roma Neue" w:cs="Arial"/>
          <w:b/>
          <w:bCs/>
          <w:i/>
          <w:iCs/>
          <w:sz w:val="20"/>
          <w:szCs w:val="20"/>
        </w:rPr>
        <w:t>]</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18F0D91C" w:rsidR="0013741C" w:rsidRPr="001D0C3B" w:rsidRDefault="0013741C" w:rsidP="00174743">
      <w:pPr>
        <w:pStyle w:val="Paragrafoelenco"/>
        <w:numPr>
          <w:ilvl w:val="0"/>
          <w:numId w:val="9"/>
        </w:numPr>
        <w:spacing w:after="14" w:line="360" w:lineRule="auto"/>
        <w:ind w:left="1134" w:hanging="425"/>
        <w:contextualSpacing/>
        <w:jc w:val="both"/>
        <w:rPr>
          <w:rFonts w:ascii="Roma Neue" w:hAnsi="Roma Neue" w:cs="Arial"/>
          <w:sz w:val="20"/>
          <w:szCs w:val="20"/>
        </w:rPr>
      </w:pPr>
      <w:r w:rsidRPr="001D0C3B">
        <w:rPr>
          <w:rFonts w:ascii="Roma Neue" w:hAnsi="Roma Neue" w:cs="Arial"/>
          <w:sz w:val="20"/>
          <w:szCs w:val="20"/>
          <w:u w:val="single"/>
        </w:rPr>
        <w:t>quale mandataria</w:t>
      </w:r>
      <w:r w:rsidRPr="001D0C3B">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1D0C3B">
        <w:rPr>
          <w:rFonts w:ascii="Roma Neue" w:hAnsi="Roma Neue" w:cs="Arial"/>
          <w:sz w:val="20"/>
          <w:szCs w:val="20"/>
        </w:rPr>
        <w:t>il contratto</w:t>
      </w:r>
      <w:r w:rsidRPr="001D0C3B">
        <w:rPr>
          <w:rFonts w:ascii="Roma Neue" w:hAnsi="Roma Neue" w:cs="Arial"/>
          <w:sz w:val="20"/>
          <w:szCs w:val="20"/>
        </w:rPr>
        <w:t xml:space="preserve"> in nome e per conto proprio e della/e stessa/e mandante/i;</w:t>
      </w:r>
    </w:p>
    <w:p w14:paraId="2A10DF0E" w14:textId="1EFAB9BB" w:rsidR="0013741C" w:rsidRPr="001D0C3B" w:rsidRDefault="0013741C" w:rsidP="00174743">
      <w:pPr>
        <w:pStyle w:val="Paragrafoelenco"/>
        <w:numPr>
          <w:ilvl w:val="0"/>
          <w:numId w:val="9"/>
        </w:numPr>
        <w:spacing w:after="14" w:line="360" w:lineRule="auto"/>
        <w:ind w:left="1134" w:hanging="425"/>
        <w:contextualSpacing/>
        <w:jc w:val="both"/>
        <w:rPr>
          <w:rFonts w:ascii="Roma Neue" w:hAnsi="Roma Neue" w:cs="Arial"/>
          <w:sz w:val="20"/>
          <w:szCs w:val="20"/>
        </w:rPr>
      </w:pPr>
      <w:r w:rsidRPr="001D0C3B">
        <w:rPr>
          <w:rFonts w:ascii="Roma Neue" w:hAnsi="Roma Neue" w:cs="Arial"/>
          <w:sz w:val="20"/>
          <w:szCs w:val="20"/>
          <w:u w:val="single"/>
        </w:rPr>
        <w:lastRenderedPageBreak/>
        <w:t>quale mandante</w:t>
      </w:r>
      <w:r w:rsidRPr="001D0C3B">
        <w:rPr>
          <w:rFonts w:ascii="Roma Neue" w:hAnsi="Roma Neue" w:cs="Arial"/>
          <w:sz w:val="20"/>
          <w:szCs w:val="20"/>
        </w:rPr>
        <w:t xml:space="preserve">, a conferire mandato collettivo speciale irrevocabile con rappresentanza alla mandataria </w:t>
      </w:r>
      <w:r w:rsidRPr="00FF169A">
        <w:rPr>
          <w:rFonts w:ascii="Roma Neue" w:hAnsi="Roma Neue" w:cs="Arial"/>
          <w:sz w:val="20"/>
          <w:szCs w:val="20"/>
        </w:rPr>
        <w:t>__</w:t>
      </w:r>
      <w:r w:rsidRPr="00804608">
        <w:rPr>
          <w:rFonts w:ascii="Roma Neue" w:hAnsi="Roma Neue" w:cs="Arial"/>
          <w:sz w:val="20"/>
          <w:szCs w:val="20"/>
        </w:rPr>
        <w:t>____________________</w:t>
      </w:r>
      <w:r w:rsidRPr="001D0C3B">
        <w:rPr>
          <w:rFonts w:ascii="Roma Neue" w:hAnsi="Roma Neue" w:cs="Arial"/>
          <w:sz w:val="20"/>
          <w:szCs w:val="20"/>
        </w:rPr>
        <w:t xml:space="preserve">, la quale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Pr="001D0C3B">
        <w:rPr>
          <w:rFonts w:ascii="Roma Neue" w:hAnsi="Roma Neue" w:cs="Arial"/>
          <w:sz w:val="20"/>
          <w:szCs w:val="20"/>
        </w:rPr>
        <w:t xml:space="preserve"> in nome e per conto e della sottoscritta mandante nonché delle altre mandanti indicate nelle apposite dichiarazioni;</w:t>
      </w:r>
    </w:p>
    <w:p w14:paraId="19682658" w14:textId="038F81C6"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00E5728F" w:rsidRPr="001D0C3B">
        <w:rPr>
          <w:rFonts w:ascii="Roma Neue" w:hAnsi="Roma Neue" w:cs="Arial"/>
          <w:b/>
          <w:bCs/>
          <w:i/>
          <w:iCs/>
          <w:sz w:val="20"/>
          <w:szCs w:val="20"/>
        </w:rPr>
        <w:t xml:space="preserve"> – eliminare se non applicabile</w:t>
      </w:r>
      <w:r w:rsidRPr="001D0C3B">
        <w:rPr>
          <w:rFonts w:ascii="Roma Neue" w:hAnsi="Roma Neue" w:cs="Arial"/>
          <w:b/>
          <w:bCs/>
          <w:i/>
          <w:iCs/>
          <w:sz w:val="20"/>
          <w:szCs w:val="20"/>
        </w:rPr>
        <w:t>]</w:t>
      </w:r>
      <w:r w:rsidRPr="001D0C3B">
        <w:rPr>
          <w:rFonts w:ascii="Roma Neue" w:hAnsi="Roma Neue" w:cs="Arial"/>
          <w:bCs/>
          <w:sz w:val="20"/>
          <w:szCs w:val="20"/>
        </w:rPr>
        <w:t xml:space="preserve"> che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1D0C3B" w:rsidRDefault="0013741C" w:rsidP="00AD6A16">
      <w:pPr>
        <w:pStyle w:val="Paragrafoelenco"/>
        <w:numPr>
          <w:ilvl w:val="0"/>
          <w:numId w:val="10"/>
        </w:numPr>
        <w:spacing w:after="70" w:line="360" w:lineRule="auto"/>
        <w:contextualSpacing/>
        <w:jc w:val="both"/>
        <w:rPr>
          <w:rFonts w:ascii="Roma Neue" w:hAnsi="Roma Neue" w:cs="Arial"/>
          <w:sz w:val="20"/>
          <w:szCs w:val="20"/>
        </w:rPr>
      </w:pPr>
      <w:r w:rsidRPr="001D0C3B">
        <w:rPr>
          <w:rFonts w:ascii="Roma Neue" w:hAnsi="Roma Neue" w:cs="Arial"/>
          <w:bCs/>
          <w:sz w:val="20"/>
          <w:szCs w:val="20"/>
        </w:rPr>
        <w:t xml:space="preserve">le quote percentuali </w:t>
      </w:r>
      <w:r w:rsidR="003708C6" w:rsidRPr="001D0C3B">
        <w:rPr>
          <w:rFonts w:ascii="Roma Neue" w:hAnsi="Roma Neue" w:cs="Arial"/>
          <w:bCs/>
          <w:sz w:val="20"/>
          <w:szCs w:val="20"/>
        </w:rPr>
        <w:t>di partecipazione al RTI/Consorzio</w:t>
      </w:r>
      <w:r w:rsidR="00976A59" w:rsidRPr="001D0C3B">
        <w:rPr>
          <w:rFonts w:ascii="Roma Neue" w:hAnsi="Roma Neue" w:cs="Arial"/>
          <w:bCs/>
          <w:sz w:val="20"/>
          <w:szCs w:val="20"/>
        </w:rPr>
        <w:t>/Aggregazione</w:t>
      </w:r>
      <w:r w:rsidR="003708C6" w:rsidRPr="001D0C3B">
        <w:rPr>
          <w:rFonts w:ascii="Roma Neue" w:hAnsi="Roma Neue" w:cs="Arial"/>
          <w:bCs/>
          <w:sz w:val="20"/>
          <w:szCs w:val="20"/>
        </w:rPr>
        <w:t xml:space="preserve"> e le quote di esecuzione </w:t>
      </w:r>
      <w:r w:rsidRPr="001D0C3B">
        <w:rPr>
          <w:rFonts w:ascii="Roma Neue" w:hAnsi="Roma Neue" w:cs="Arial"/>
          <w:bCs/>
          <w:sz w:val="20"/>
          <w:szCs w:val="20"/>
        </w:rPr>
        <w:t>d</w:t>
      </w:r>
      <w:r w:rsidR="003708C6" w:rsidRPr="001D0C3B">
        <w:rPr>
          <w:rFonts w:ascii="Roma Neue" w:hAnsi="Roma Neue" w:cs="Arial"/>
          <w:bCs/>
          <w:sz w:val="20"/>
          <w:szCs w:val="20"/>
        </w:rPr>
        <w:t>ei</w:t>
      </w:r>
      <w:r w:rsidRPr="001D0C3B">
        <w:rPr>
          <w:rFonts w:ascii="Roma Neue" w:hAnsi="Roma Neue" w:cs="Arial"/>
          <w:bCs/>
          <w:sz w:val="20"/>
          <w:szCs w:val="20"/>
        </w:rPr>
        <w:t xml:space="preserve"> lavori 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977"/>
      </w:tblGrid>
      <w:tr w:rsidR="0013741C" w:rsidRPr="001D0C3B" w14:paraId="12A5E5EF" w14:textId="77777777" w:rsidTr="004F7A54">
        <w:trPr>
          <w:trHeight w:val="397"/>
        </w:trPr>
        <w:tc>
          <w:tcPr>
            <w:tcW w:w="2835" w:type="dxa"/>
            <w:shd w:val="clear" w:color="auto" w:fill="D9D9D9" w:themeFill="background1" w:themeFillShade="D9"/>
          </w:tcPr>
          <w:p w14:paraId="7F5BF118" w14:textId="77777777" w:rsidR="0013741C" w:rsidRPr="004F7A54" w:rsidRDefault="0013741C" w:rsidP="00C87F67">
            <w:pPr>
              <w:spacing w:after="0" w:line="240" w:lineRule="auto"/>
              <w:contextualSpacing/>
              <w:jc w:val="both"/>
              <w:rPr>
                <w:rFonts w:ascii="Roma Neue" w:eastAsia="Arial Unicode MS" w:hAnsi="Roma Neue" w:cs="Arial"/>
                <w:b/>
                <w:bCs/>
                <w:i/>
                <w:iCs/>
                <w:sz w:val="18"/>
                <w:szCs w:val="18"/>
                <w:lang w:eastAsia="it-IT"/>
              </w:rPr>
            </w:pPr>
            <w:r w:rsidRPr="004F7A54">
              <w:rPr>
                <w:rFonts w:ascii="Roma Neue" w:eastAsia="Arial Unicode MS" w:hAnsi="Roma Neue" w:cs="Arial"/>
                <w:b/>
                <w:bCs/>
                <w:i/>
                <w:iCs/>
                <w:sz w:val="18"/>
                <w:szCs w:val="18"/>
                <w:lang w:eastAsia="it-IT"/>
              </w:rPr>
              <w:t>OPERATORE ECONOMICO</w:t>
            </w:r>
          </w:p>
        </w:tc>
        <w:tc>
          <w:tcPr>
            <w:tcW w:w="2977" w:type="dxa"/>
            <w:shd w:val="clear" w:color="auto" w:fill="D9D9D9" w:themeFill="background1" w:themeFillShade="D9"/>
          </w:tcPr>
          <w:p w14:paraId="053D1045" w14:textId="77777777" w:rsidR="0013741C" w:rsidRPr="004F7A54" w:rsidRDefault="0013741C" w:rsidP="00C87F67">
            <w:pPr>
              <w:spacing w:after="0" w:line="240" w:lineRule="auto"/>
              <w:contextualSpacing/>
              <w:jc w:val="center"/>
              <w:rPr>
                <w:rFonts w:ascii="Roma Neue" w:eastAsia="Arial Unicode MS" w:hAnsi="Roma Neue" w:cs="Arial"/>
                <w:b/>
                <w:bCs/>
                <w:i/>
                <w:iCs/>
                <w:sz w:val="18"/>
                <w:szCs w:val="18"/>
                <w:lang w:eastAsia="it-IT"/>
              </w:rPr>
            </w:pPr>
            <w:r w:rsidRPr="004F7A54">
              <w:rPr>
                <w:rFonts w:ascii="Roma Neue" w:eastAsia="Arial Unicode MS" w:hAnsi="Roma Neue" w:cs="Arial"/>
                <w:b/>
                <w:bCs/>
                <w:i/>
                <w:iCs/>
                <w:sz w:val="18"/>
                <w:szCs w:val="18"/>
                <w:lang w:eastAsia="it-IT"/>
              </w:rPr>
              <w:t>QUOTA %</w:t>
            </w:r>
          </w:p>
        </w:tc>
      </w:tr>
      <w:tr w:rsidR="0013741C" w:rsidRPr="001D0C3B" w14:paraId="6007B723" w14:textId="77777777" w:rsidTr="004F7A54">
        <w:tc>
          <w:tcPr>
            <w:tcW w:w="2835" w:type="dxa"/>
          </w:tcPr>
          <w:p w14:paraId="0172C484"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2AE9A265"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41595573" w14:textId="77777777" w:rsidTr="004F7A54">
        <w:tc>
          <w:tcPr>
            <w:tcW w:w="2835" w:type="dxa"/>
          </w:tcPr>
          <w:p w14:paraId="230992C5"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415051A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393884A2" w14:textId="77777777" w:rsidTr="004F7A54">
        <w:tc>
          <w:tcPr>
            <w:tcW w:w="2835" w:type="dxa"/>
          </w:tcPr>
          <w:p w14:paraId="1B2FF831"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1A513A5B"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6FA6CA50" w14:textId="77777777" w:rsidTr="004F7A54">
        <w:tc>
          <w:tcPr>
            <w:tcW w:w="2835" w:type="dxa"/>
          </w:tcPr>
          <w:p w14:paraId="484510F2"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1CA7E271"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5DDCC75C" w14:textId="77777777" w:rsidTr="004F7A54">
        <w:trPr>
          <w:trHeight w:val="268"/>
        </w:trPr>
        <w:tc>
          <w:tcPr>
            <w:tcW w:w="2835" w:type="dxa"/>
          </w:tcPr>
          <w:p w14:paraId="6CAC40EB"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274359E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bl>
    <w:p w14:paraId="4C501643" w14:textId="77777777" w:rsidR="00104886" w:rsidRPr="00104886" w:rsidRDefault="00104886" w:rsidP="00104886">
      <w:pPr>
        <w:pStyle w:val="Paragrafoelenco"/>
        <w:spacing w:after="70" w:line="360" w:lineRule="auto"/>
        <w:ind w:left="1146"/>
        <w:contextualSpacing/>
        <w:jc w:val="both"/>
        <w:rPr>
          <w:rFonts w:ascii="Roma Neue" w:hAnsi="Roma Neue"/>
          <w:b/>
          <w:sz w:val="20"/>
          <w:szCs w:val="20"/>
        </w:rPr>
      </w:pPr>
    </w:p>
    <w:p w14:paraId="2114B5DD" w14:textId="53505816" w:rsidR="00D66FBA" w:rsidRPr="006D51FD" w:rsidRDefault="00D66FBA" w:rsidP="00FF169A">
      <w:pPr>
        <w:pStyle w:val="Paragrafoelenco"/>
        <w:numPr>
          <w:ilvl w:val="0"/>
          <w:numId w:val="10"/>
        </w:numPr>
        <w:spacing w:after="70" w:line="360" w:lineRule="auto"/>
        <w:contextualSpacing/>
        <w:jc w:val="both"/>
        <w:rPr>
          <w:rFonts w:ascii="Roma Neue" w:hAnsi="Roma Neue"/>
          <w:b/>
          <w:sz w:val="20"/>
          <w:szCs w:val="20"/>
        </w:rPr>
      </w:pPr>
      <w:r w:rsidRPr="001D0C3B">
        <w:rPr>
          <w:rFonts w:ascii="Roma Neue" w:hAnsi="Roma Neue"/>
          <w:sz w:val="20"/>
          <w:szCs w:val="20"/>
        </w:rPr>
        <w:t xml:space="preserve">le categorie dei lavori che saranno eseguite da ciascun operatore economico riunito o consorziato </w:t>
      </w:r>
      <w:r w:rsidR="00976A59" w:rsidRPr="001D0C3B">
        <w:rPr>
          <w:rFonts w:ascii="Roma Neue" w:hAnsi="Roma Neue"/>
          <w:sz w:val="20"/>
          <w:szCs w:val="20"/>
        </w:rPr>
        <w:t xml:space="preserve">o aderente </w:t>
      </w:r>
      <w:r w:rsidRPr="001D0C3B">
        <w:rPr>
          <w:rFonts w:ascii="Roma Neue" w:hAnsi="Roma Neue"/>
          <w:sz w:val="20"/>
          <w:szCs w:val="20"/>
        </w:rPr>
        <w:t>sono le seguenti: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2483"/>
        <w:gridCol w:w="2337"/>
      </w:tblGrid>
      <w:tr w:rsidR="00D66FBA" w:rsidRPr="001D0C3B" w14:paraId="015D91E6" w14:textId="77777777" w:rsidTr="006D51FD">
        <w:trPr>
          <w:trHeight w:val="417"/>
        </w:trPr>
        <w:tc>
          <w:tcPr>
            <w:tcW w:w="4110" w:type="dxa"/>
            <w:shd w:val="clear" w:color="auto" w:fill="D9D9D9" w:themeFill="background1" w:themeFillShade="D9"/>
          </w:tcPr>
          <w:p w14:paraId="18C31178" w14:textId="77777777" w:rsidR="00D66FBA" w:rsidRPr="004F7A54" w:rsidRDefault="00D66FBA" w:rsidP="004F7A54">
            <w:pPr>
              <w:spacing w:line="360" w:lineRule="auto"/>
              <w:ind w:left="34"/>
              <w:contextualSpacing/>
              <w:jc w:val="center"/>
              <w:rPr>
                <w:rFonts w:ascii="Roma Neue" w:eastAsia="Arial Unicode MS" w:hAnsi="Roma Neue" w:cs="Arial"/>
                <w:b/>
                <w:bCs/>
                <w:i/>
                <w:iCs/>
                <w:sz w:val="18"/>
                <w:szCs w:val="18"/>
                <w:lang w:eastAsia="it-IT"/>
              </w:rPr>
            </w:pPr>
            <w:r w:rsidRPr="004F7A54">
              <w:rPr>
                <w:rFonts w:ascii="Roma Neue" w:eastAsia="Arial Unicode MS" w:hAnsi="Roma Neue" w:cs="Arial"/>
                <w:b/>
                <w:bCs/>
                <w:i/>
                <w:iCs/>
                <w:sz w:val="18"/>
                <w:szCs w:val="18"/>
                <w:lang w:eastAsia="it-IT"/>
              </w:rPr>
              <w:t>OPERATORE ECONOMICO</w:t>
            </w:r>
          </w:p>
        </w:tc>
        <w:tc>
          <w:tcPr>
            <w:tcW w:w="2483" w:type="dxa"/>
            <w:shd w:val="clear" w:color="auto" w:fill="D9D9D9" w:themeFill="background1" w:themeFillShade="D9"/>
          </w:tcPr>
          <w:p w14:paraId="0E81D75A" w14:textId="77777777" w:rsidR="00D66FBA" w:rsidRPr="004F7A54" w:rsidRDefault="00D66FBA" w:rsidP="004F7A54">
            <w:pPr>
              <w:spacing w:line="360" w:lineRule="auto"/>
              <w:ind w:left="34"/>
              <w:contextualSpacing/>
              <w:jc w:val="center"/>
              <w:rPr>
                <w:rFonts w:ascii="Roma Neue" w:eastAsia="Arial Unicode MS" w:hAnsi="Roma Neue" w:cs="Arial"/>
                <w:b/>
                <w:bCs/>
                <w:i/>
                <w:iCs/>
                <w:sz w:val="18"/>
                <w:szCs w:val="18"/>
                <w:lang w:eastAsia="it-IT"/>
              </w:rPr>
            </w:pPr>
            <w:r w:rsidRPr="004F7A54">
              <w:rPr>
                <w:rFonts w:ascii="Roma Neue" w:eastAsia="Arial Unicode MS" w:hAnsi="Roma Neue" w:cs="Arial"/>
                <w:b/>
                <w:bCs/>
                <w:i/>
                <w:iCs/>
                <w:sz w:val="18"/>
                <w:szCs w:val="18"/>
                <w:lang w:eastAsia="it-IT"/>
              </w:rPr>
              <w:t>CATEGORIA/E</w:t>
            </w:r>
          </w:p>
        </w:tc>
        <w:tc>
          <w:tcPr>
            <w:tcW w:w="2337" w:type="dxa"/>
            <w:shd w:val="clear" w:color="auto" w:fill="D9D9D9" w:themeFill="background1" w:themeFillShade="D9"/>
          </w:tcPr>
          <w:p w14:paraId="262F585C" w14:textId="77777777" w:rsidR="00D66FBA" w:rsidRPr="004F7A54" w:rsidRDefault="00D66FBA" w:rsidP="004F7A54">
            <w:pPr>
              <w:spacing w:line="360" w:lineRule="auto"/>
              <w:ind w:left="426"/>
              <w:contextualSpacing/>
              <w:jc w:val="center"/>
              <w:rPr>
                <w:rFonts w:ascii="Roma Neue" w:eastAsia="Arial Unicode MS" w:hAnsi="Roma Neue" w:cs="Arial"/>
                <w:b/>
                <w:bCs/>
                <w:i/>
                <w:iCs/>
                <w:sz w:val="18"/>
                <w:szCs w:val="18"/>
                <w:lang w:eastAsia="it-IT"/>
              </w:rPr>
            </w:pPr>
            <w:r w:rsidRPr="004F7A54">
              <w:rPr>
                <w:rFonts w:ascii="Roma Neue" w:eastAsia="Arial Unicode MS" w:hAnsi="Roma Neue" w:cs="Arial"/>
                <w:b/>
                <w:bCs/>
                <w:i/>
                <w:iCs/>
                <w:sz w:val="18"/>
                <w:szCs w:val="18"/>
                <w:lang w:eastAsia="it-IT"/>
              </w:rPr>
              <w:t>%</w:t>
            </w:r>
          </w:p>
        </w:tc>
      </w:tr>
      <w:tr w:rsidR="00D66FBA" w:rsidRPr="001D0C3B" w14:paraId="0C249637" w14:textId="77777777" w:rsidTr="00D66FBA">
        <w:trPr>
          <w:trHeight w:val="525"/>
        </w:trPr>
        <w:tc>
          <w:tcPr>
            <w:tcW w:w="4110" w:type="dxa"/>
          </w:tcPr>
          <w:p w14:paraId="518F3726"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E437E19"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7E49885A"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6600EDE3"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4CB30DC8"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0C52B12D" w14:textId="77777777" w:rsidTr="00D66FBA">
        <w:tc>
          <w:tcPr>
            <w:tcW w:w="4110" w:type="dxa"/>
          </w:tcPr>
          <w:p w14:paraId="0198FCF5"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652CFA13"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09829827"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7213C8A9"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05F9F2"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2770C52D" w14:textId="77777777" w:rsidTr="00D66FBA">
        <w:tc>
          <w:tcPr>
            <w:tcW w:w="4110" w:type="dxa"/>
          </w:tcPr>
          <w:p w14:paraId="1FB012E4"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40D17D9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3FCBA548"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02908112"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B42EB5"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68704A13" w14:textId="77777777" w:rsidTr="00D66FBA">
        <w:tc>
          <w:tcPr>
            <w:tcW w:w="4110" w:type="dxa"/>
          </w:tcPr>
          <w:p w14:paraId="0C033C07"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322A06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12704A51"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78DFB035"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3877D698"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bl>
    <w:p w14:paraId="4051352D" w14:textId="77777777" w:rsidR="00FF169A" w:rsidRDefault="00FF169A" w:rsidP="00FF169A">
      <w:pPr>
        <w:pStyle w:val="Paragrafoelenco"/>
        <w:spacing w:after="0" w:line="240" w:lineRule="auto"/>
        <w:ind w:left="1145"/>
        <w:contextualSpacing/>
        <w:jc w:val="both"/>
        <w:rPr>
          <w:rFonts w:ascii="Roma Neue" w:hAnsi="Roma Neue" w:cs="Arial"/>
          <w:bCs/>
          <w:sz w:val="20"/>
          <w:szCs w:val="20"/>
        </w:rPr>
      </w:pPr>
    </w:p>
    <w:p w14:paraId="01A48C1E" w14:textId="63DD6AA5" w:rsidR="0098782F" w:rsidRPr="001D0C3B" w:rsidRDefault="009834D7" w:rsidP="00FF169A">
      <w:pPr>
        <w:pStyle w:val="Paragrafoelenco"/>
        <w:numPr>
          <w:ilvl w:val="0"/>
          <w:numId w:val="10"/>
        </w:numPr>
        <w:spacing w:after="70" w:line="360" w:lineRule="auto"/>
        <w:contextualSpacing/>
        <w:jc w:val="both"/>
        <w:rPr>
          <w:rFonts w:ascii="Roma Neue" w:hAnsi="Roma Neue" w:cs="Arial"/>
          <w:bCs/>
          <w:sz w:val="20"/>
          <w:szCs w:val="20"/>
        </w:rPr>
      </w:pPr>
      <w:r w:rsidRPr="001D0C3B">
        <w:rPr>
          <w:rFonts w:ascii="Roma Neue" w:hAnsi="Roma Neue" w:cs="Arial"/>
          <w:bCs/>
          <w:sz w:val="20"/>
          <w:szCs w:val="20"/>
        </w:rPr>
        <w:t>e di impegnarsi ad eseguire i lavori nella percentuale corrispondente alle quote indicate e per la quale possiede i necessari requisiti di qualificazione fatta salva la facoltà di modifica della stessa, previa autorizzazione di</w:t>
      </w:r>
      <w:r w:rsidR="006A1C0D" w:rsidRPr="001D0C3B">
        <w:rPr>
          <w:rFonts w:ascii="Roma Neue" w:hAnsi="Roma Neue" w:cs="Arial"/>
          <w:bCs/>
          <w:sz w:val="20"/>
          <w:szCs w:val="20"/>
        </w:rPr>
        <w:t xml:space="preserve"> Sport e Salute </w:t>
      </w:r>
      <w:r w:rsidRPr="001D0C3B">
        <w:rPr>
          <w:rFonts w:ascii="Roma Neue" w:hAnsi="Roma Neue" w:cs="Arial"/>
          <w:bCs/>
          <w:sz w:val="20"/>
          <w:szCs w:val="20"/>
        </w:rPr>
        <w:t>che ne verifica la compatibilità con i requisiti di qualificazione posseduti dalle imprese interessate;</w:t>
      </w:r>
    </w:p>
    <w:p w14:paraId="383B4F6C" w14:textId="77777777" w:rsidR="00242825" w:rsidRPr="000B320D" w:rsidRDefault="00242825" w:rsidP="00242825">
      <w:pPr>
        <w:pStyle w:val="Paragrafoelenco"/>
        <w:numPr>
          <w:ilvl w:val="0"/>
          <w:numId w:val="4"/>
        </w:numPr>
        <w:spacing w:after="70" w:line="360" w:lineRule="auto"/>
        <w:ind w:left="426" w:hanging="426"/>
        <w:contextualSpacing/>
        <w:jc w:val="both"/>
        <w:rPr>
          <w:rFonts w:ascii="Roma Neue" w:hAnsi="Roma Neue" w:cs="Arial"/>
          <w:bCs/>
          <w:sz w:val="20"/>
          <w:szCs w:val="20"/>
        </w:rPr>
      </w:pPr>
      <w:r w:rsidRPr="000B320D">
        <w:rPr>
          <w:rFonts w:ascii="Roma Neue" w:eastAsia="Arial Unicode MS" w:hAnsi="Roma Neue" w:cs="Arial"/>
          <w:iCs/>
          <w:sz w:val="20"/>
          <w:szCs w:val="20"/>
          <w:lang w:eastAsia="it-IT"/>
        </w:rPr>
        <w:t xml:space="preserve">di autorizzare Sport e Salute a </w:t>
      </w:r>
      <w:r w:rsidRPr="000B320D">
        <w:rPr>
          <w:rFonts w:ascii="Roma Neue" w:hAnsi="Roma Neue" w:cs="Arial"/>
          <w:bCs/>
          <w:sz w:val="20"/>
          <w:szCs w:val="20"/>
        </w:rPr>
        <w:t xml:space="preserve">consentire l’accesso alla documentazione presentata per la partecipazione alla gara, ad eccezione delle parti eventualmente indicate in offerta; </w:t>
      </w:r>
    </w:p>
    <w:p w14:paraId="607E00A4" w14:textId="5C305F6A" w:rsidR="0008293A" w:rsidRPr="0008293A" w:rsidRDefault="0008293A" w:rsidP="0008293A">
      <w:pPr>
        <w:pStyle w:val="Paragrafoelenco"/>
        <w:numPr>
          <w:ilvl w:val="0"/>
          <w:numId w:val="4"/>
        </w:numPr>
        <w:spacing w:after="70" w:line="360" w:lineRule="auto"/>
        <w:ind w:left="426" w:hanging="426"/>
        <w:contextualSpacing/>
        <w:jc w:val="both"/>
        <w:rPr>
          <w:rFonts w:ascii="Roma Neue" w:hAnsi="Roma Neue" w:cs="Arial"/>
          <w:sz w:val="20"/>
          <w:szCs w:val="20"/>
        </w:rPr>
      </w:pPr>
      <w:r w:rsidRPr="00FD4CEB">
        <w:rPr>
          <w:rFonts w:ascii="Roma Neue" w:hAnsi="Roma Neue" w:cs="Arial"/>
          <w:sz w:val="20"/>
          <w:szCs w:val="20"/>
        </w:rPr>
        <w:t>che, con l’accettazione delle “</w:t>
      </w:r>
      <w:r w:rsidRPr="003331AE">
        <w:rPr>
          <w:rFonts w:ascii="Roma Neue" w:hAnsi="Roma Neue" w:cs="Arial"/>
          <w:i/>
          <w:iCs/>
          <w:sz w:val="20"/>
          <w:szCs w:val="20"/>
        </w:rPr>
        <w:t>Condizioni Generali di registrazione e di utilizzo del Portale gare di Sport e Salute S.p.A</w:t>
      </w:r>
      <w:r w:rsidRPr="00FD4CEB">
        <w:rPr>
          <w:rFonts w:ascii="Roma Neue" w:hAnsi="Roma Neue" w:cs="Arial"/>
          <w:sz w:val="20"/>
          <w:szCs w:val="20"/>
        </w:rPr>
        <w:t xml:space="preserve">.”, elegge domicilio digitale speciale presso la </w:t>
      </w:r>
      <w:r>
        <w:rPr>
          <w:rFonts w:ascii="Roma Neue" w:hAnsi="Roma Neue" w:cs="Arial"/>
          <w:sz w:val="20"/>
          <w:szCs w:val="20"/>
        </w:rPr>
        <w:t>P</w:t>
      </w:r>
      <w:r w:rsidRPr="00FD4CEB">
        <w:rPr>
          <w:rFonts w:ascii="Roma Neue" w:hAnsi="Roma Neue" w:cs="Arial"/>
          <w:sz w:val="20"/>
          <w:szCs w:val="20"/>
        </w:rPr>
        <w:t>iattaforma</w:t>
      </w:r>
      <w:r>
        <w:rPr>
          <w:rFonts w:ascii="Roma Neue" w:hAnsi="Roma Neue" w:cs="Arial"/>
          <w:sz w:val="20"/>
          <w:szCs w:val="20"/>
        </w:rPr>
        <w:t xml:space="preserve"> (PAD)</w:t>
      </w:r>
      <w:r w:rsidRPr="00FD4CEB">
        <w:rPr>
          <w:rFonts w:ascii="Roma Neue" w:hAnsi="Roma Neue" w:cs="Arial"/>
          <w:sz w:val="20"/>
          <w:szCs w:val="20"/>
        </w:rPr>
        <w:t xml:space="preserve"> per tutte le comunicazioni e gli scambi di informazioni inerenti alla procedura;</w:t>
      </w:r>
    </w:p>
    <w:p w14:paraId="083558F9" w14:textId="3EAC2B6D" w:rsidR="00E5728F" w:rsidRPr="00F738CB" w:rsidRDefault="00AF5A8D" w:rsidP="00F738CB">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sz w:val="20"/>
          <w:szCs w:val="20"/>
        </w:rPr>
        <w:lastRenderedPageBreak/>
        <w:t xml:space="preserve">di autorizzare Sport e Salute a trasmettere ogni comunicazione ai sensi dell’art. 29 del </w:t>
      </w:r>
      <w:r w:rsidR="001A0B3C" w:rsidRPr="001D0C3B">
        <w:rPr>
          <w:rFonts w:ascii="Roma Neue" w:hAnsi="Roma Neue" w:cs="Arial"/>
          <w:sz w:val="20"/>
          <w:szCs w:val="20"/>
        </w:rPr>
        <w:t>D.Lgs</w:t>
      </w:r>
      <w:r w:rsidR="0008293A">
        <w:rPr>
          <w:rFonts w:ascii="Roma Neue" w:hAnsi="Roma Neue" w:cs="Arial"/>
          <w:sz w:val="20"/>
          <w:szCs w:val="20"/>
        </w:rPr>
        <w:t>.</w:t>
      </w:r>
      <w:r w:rsidR="001A0B3C" w:rsidRPr="001D0C3B">
        <w:rPr>
          <w:rFonts w:ascii="Roma Neue" w:hAnsi="Roma Neue" w:cs="Arial"/>
          <w:sz w:val="20"/>
          <w:szCs w:val="20"/>
        </w:rPr>
        <w:t xml:space="preserve">. 36/2023 e s.m.i. </w:t>
      </w:r>
      <w:r w:rsidRPr="001D0C3B">
        <w:rPr>
          <w:rFonts w:ascii="Roma Neue" w:hAnsi="Roma Neue" w:cs="Arial"/>
          <w:sz w:val="20"/>
          <w:szCs w:val="20"/>
        </w:rPr>
        <w:t>tramite l</w:t>
      </w:r>
      <w:r w:rsidR="0008293A">
        <w:rPr>
          <w:rFonts w:ascii="Roma Neue" w:hAnsi="Roma Neue" w:cs="Arial"/>
          <w:sz w:val="20"/>
          <w:szCs w:val="20"/>
        </w:rPr>
        <w:t xml:space="preserve">a </w:t>
      </w:r>
      <w:r w:rsidR="00E26C09">
        <w:rPr>
          <w:rFonts w:ascii="Roma Neue" w:hAnsi="Roma Neue" w:cs="Arial"/>
          <w:sz w:val="20"/>
          <w:szCs w:val="20"/>
        </w:rPr>
        <w:t>P</w:t>
      </w:r>
      <w:r w:rsidRPr="001D0C3B">
        <w:rPr>
          <w:rFonts w:ascii="Roma Neue" w:hAnsi="Roma Neue" w:cs="Arial"/>
          <w:sz w:val="20"/>
          <w:szCs w:val="20"/>
        </w:rPr>
        <w:t>iattaform</w:t>
      </w:r>
      <w:r w:rsidR="0008293A">
        <w:rPr>
          <w:rFonts w:ascii="Roma Neue" w:hAnsi="Roma Neue" w:cs="Arial"/>
          <w:sz w:val="20"/>
          <w:szCs w:val="20"/>
        </w:rPr>
        <w:t>a</w:t>
      </w:r>
      <w:r w:rsidRPr="001D0C3B">
        <w:rPr>
          <w:rFonts w:ascii="Roma Neue" w:hAnsi="Roma Neue" w:cs="Arial"/>
          <w:sz w:val="20"/>
          <w:szCs w:val="20"/>
        </w:rPr>
        <w:t xml:space="preserve"> e</w:t>
      </w:r>
      <w:r w:rsidR="0008293A">
        <w:rPr>
          <w:rFonts w:ascii="Roma Neue" w:hAnsi="Roma Neue" w:cs="Arial"/>
          <w:sz w:val="20"/>
          <w:szCs w:val="20"/>
        </w:rPr>
        <w:t>,</w:t>
      </w:r>
      <w:r w:rsidRPr="001D0C3B">
        <w:rPr>
          <w:rFonts w:ascii="Roma Neue" w:hAnsi="Roma Neue" w:cs="Arial"/>
          <w:sz w:val="20"/>
          <w:szCs w:val="20"/>
        </w:rPr>
        <w:t xml:space="preserve"> per quanto non previsto dall</w:t>
      </w:r>
      <w:r w:rsidR="00F738CB">
        <w:rPr>
          <w:rFonts w:ascii="Roma Neue" w:hAnsi="Roma Neue" w:cs="Arial"/>
          <w:sz w:val="20"/>
          <w:szCs w:val="20"/>
        </w:rPr>
        <w:t>a</w:t>
      </w:r>
      <w:r w:rsidRPr="001D0C3B">
        <w:rPr>
          <w:rFonts w:ascii="Roma Neue" w:hAnsi="Roma Neue" w:cs="Arial"/>
          <w:sz w:val="20"/>
          <w:szCs w:val="20"/>
        </w:rPr>
        <w:t xml:space="preserve"> predett</w:t>
      </w:r>
      <w:r w:rsidR="00F738CB">
        <w:rPr>
          <w:rFonts w:ascii="Roma Neue" w:hAnsi="Roma Neue" w:cs="Arial"/>
          <w:sz w:val="20"/>
          <w:szCs w:val="20"/>
        </w:rPr>
        <w:t>a</w:t>
      </w:r>
      <w:r w:rsidRPr="001D0C3B">
        <w:rPr>
          <w:rFonts w:ascii="Roma Neue" w:hAnsi="Roma Neue" w:cs="Arial"/>
          <w:sz w:val="20"/>
          <w:szCs w:val="20"/>
        </w:rPr>
        <w:t xml:space="preserve"> piattaform</w:t>
      </w:r>
      <w:r w:rsidR="00F738CB">
        <w:rPr>
          <w:rFonts w:ascii="Roma Neue" w:hAnsi="Roma Neue" w:cs="Arial"/>
          <w:sz w:val="20"/>
          <w:szCs w:val="20"/>
        </w:rPr>
        <w:t>a</w:t>
      </w:r>
      <w:r w:rsidRPr="001D0C3B">
        <w:rPr>
          <w:rFonts w:ascii="Roma Neue" w:hAnsi="Roma Neue" w:cs="Arial"/>
          <w:sz w:val="20"/>
          <w:szCs w:val="20"/>
        </w:rPr>
        <w:t>, mediante l’utilizzo del domicilio digitale;</w:t>
      </w:r>
    </w:p>
    <w:p w14:paraId="0BD18FEA" w14:textId="6F4318C7" w:rsidR="00CD3143" w:rsidRPr="001D0C3B" w:rsidRDefault="00CD3143"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color w:val="000000"/>
          <w:kern w:val="2"/>
          <w:sz w:val="20"/>
          <w:szCs w:val="20"/>
          <w:lang w:eastAsia="it-IT"/>
          <w14:ligatures w14:val="standardContextual"/>
        </w:rPr>
        <w:t xml:space="preserve">che il proprio domicilio digitale presente negli indici di cui agli articoli 6-bis e 6-ter del D.lgs. n. 82/05 è il seguente: </w:t>
      </w:r>
      <w:r w:rsidR="001A0B3C" w:rsidRPr="001D0C3B">
        <w:rPr>
          <w:rFonts w:ascii="Roma Neue" w:hAnsi="Roma Neue" w:cs="Arial"/>
          <w:color w:val="000000"/>
          <w:kern w:val="2"/>
          <w:sz w:val="20"/>
          <w:szCs w:val="20"/>
          <w:lang w:eastAsia="it-IT"/>
          <w14:ligatures w14:val="standardContextual"/>
        </w:rPr>
        <w:t>___________</w:t>
      </w:r>
      <w:r w:rsidR="00D77461" w:rsidRPr="001D0C3B">
        <w:rPr>
          <w:rFonts w:ascii="Roma Neue" w:hAnsi="Roma Neue" w:cs="Arial"/>
          <w:color w:val="000000"/>
          <w:kern w:val="2"/>
          <w:sz w:val="20"/>
          <w:szCs w:val="20"/>
          <w:lang w:eastAsia="it-IT"/>
          <w14:ligatures w14:val="standardContextual"/>
        </w:rPr>
        <w:t>;</w:t>
      </w:r>
    </w:p>
    <w:p w14:paraId="434BCF19" w14:textId="1985A002" w:rsidR="00CD3143" w:rsidRPr="001D0C3B" w:rsidRDefault="00F738CB" w:rsidP="00AD6A16">
      <w:pPr>
        <w:pStyle w:val="Paragrafoelenco"/>
        <w:widowControl w:val="0"/>
        <w:spacing w:after="0" w:line="360" w:lineRule="auto"/>
        <w:ind w:left="426" w:hanging="66"/>
        <w:contextualSpacing/>
        <w:jc w:val="both"/>
        <w:rPr>
          <w:rFonts w:ascii="Roma Neue" w:hAnsi="Roma Neue" w:cs="Arial"/>
          <w:b/>
          <w:bCs/>
          <w:i/>
          <w:iCs/>
          <w:color w:val="000000"/>
          <w:kern w:val="2"/>
          <w:sz w:val="20"/>
          <w:szCs w:val="20"/>
          <w:lang w:eastAsia="it-IT"/>
          <w14:ligatures w14:val="standardContextual"/>
        </w:rPr>
      </w:pPr>
      <w:r>
        <w:rPr>
          <w:rFonts w:ascii="Roma Neue" w:hAnsi="Roma Neue" w:cs="Arial"/>
          <w:b/>
          <w:bCs/>
          <w:i/>
          <w:iCs/>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w:t>
      </w:r>
      <w:r w:rsidR="00CD6088" w:rsidRPr="001D0C3B">
        <w:rPr>
          <w:rFonts w:ascii="Roma Neue" w:hAnsi="Roma Neue" w:cs="Arial"/>
          <w:b/>
          <w:bCs/>
          <w:i/>
          <w:iCs/>
          <w:color w:val="000000"/>
          <w:kern w:val="2"/>
          <w:sz w:val="20"/>
          <w:szCs w:val="20"/>
          <w:lang w:eastAsia="it-IT"/>
          <w14:ligatures w14:val="standardContextual"/>
        </w:rPr>
        <w:t>o</w:t>
      </w:r>
      <w:r w:rsidR="00CD3143" w:rsidRPr="001D0C3B">
        <w:rPr>
          <w:rFonts w:ascii="Roma Neue" w:hAnsi="Roma Neue" w:cs="Arial"/>
          <w:b/>
          <w:bCs/>
          <w:i/>
          <w:iCs/>
          <w:color w:val="000000"/>
          <w:kern w:val="2"/>
          <w:sz w:val="20"/>
          <w:szCs w:val="20"/>
          <w:lang w:eastAsia="it-IT"/>
          <w14:ligatures w14:val="standardContextual"/>
        </w:rPr>
        <w:t>vvero, in alternativa</w:t>
      </w:r>
      <w:r w:rsidR="00CD3143" w:rsidRPr="001D0C3B">
        <w:rPr>
          <w:rFonts w:ascii="Roma Neue" w:hAnsi="Roma Neue" w:cs="Arial"/>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nel caso in cui l’operatore economico non sia presente nei predetti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2E60FFB1" w14:textId="77777777" w:rsidR="00E5728F" w:rsidRPr="001D0C3B" w:rsidRDefault="00CD3143" w:rsidP="00E5728F">
      <w:pPr>
        <w:widowControl w:val="0"/>
        <w:spacing w:after="0" w:line="360" w:lineRule="auto"/>
        <w:ind w:left="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elegge domicilio digitale per tutte le comunicazioni inerenti la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3927C6CE" w14:textId="6D137F04" w:rsidR="00C233BB" w:rsidRPr="00C233BB" w:rsidRDefault="00D8195A" w:rsidP="00C233BB">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porre in essere, in caso di aggiudicazione, tutte le operazioni e le procedure necessarie per il rispetto dei criteri ambientali, minimi e premianti, individuati dalla stazione appaltante 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per affidamento di servizi di progettazione di interventi edilizi, per l’affidamento dei lavori per interventi edilizi e per l’affidamento congiunto di progettazione e lavori per interventi edilizi</w:t>
      </w:r>
      <w:r w:rsidR="00E5728F" w:rsidRPr="001D0C3B">
        <w:rPr>
          <w:rFonts w:ascii="Roma Neue" w:hAnsi="Roma Neue" w:cs="Arial"/>
          <w:sz w:val="20"/>
          <w:szCs w:val="20"/>
        </w:rPr>
        <w:t>” di cui al D.M. n. 256 del 23 giugno 2022,</w:t>
      </w:r>
      <w:r w:rsidR="006D51FD" w:rsidRPr="006D51FD">
        <w:t xml:space="preserve"> </w:t>
      </w:r>
      <w:r w:rsidR="006D51FD" w:rsidRPr="006D51FD">
        <w:rPr>
          <w:rFonts w:ascii="Roma Neue" w:hAnsi="Roma Neue" w:cs="Arial"/>
          <w:sz w:val="20"/>
          <w:szCs w:val="20"/>
        </w:rPr>
        <w:t>e successivo decreto correttivo del 5 agosto 2024 emanati dal Ministero della Transizione Ecologica.</w:t>
      </w:r>
    </w:p>
    <w:p w14:paraId="46028C3A" w14:textId="77777777" w:rsidR="00C233BB" w:rsidRPr="00C233BB" w:rsidRDefault="00C233BB" w:rsidP="00C233BB">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di subappalto recepisca, anche a carico del subappaltatore, le specifiche tecniche e le clausole contrattuali contenute nei criteri ambientali minimi (C.A.M.) di cui al decreto del Ministero della Transizione Ecologica (oggi Ministero dell’Ambiente e della Sicurezza Energetica) del 23 giugno 2022, n. 256; </w:t>
      </w:r>
    </w:p>
    <w:p w14:paraId="62167B68" w14:textId="0DF832C2" w:rsidR="00C233BB" w:rsidRPr="00C233BB" w:rsidRDefault="00C233BB" w:rsidP="00C233BB">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recepisca, anche a carico del subappaltatore, i dispositivi per la promozione dell’occupazione giovanile e femminile di cui all’articolo 1, co. 4, dell’Allegato II.3 del Codice, concorrendo il subappaltatore, con l’Appaltatore, al conseguimento delle percentuali di occupazione femminile e giovanile previste dall’articolo </w:t>
      </w:r>
      <w:r>
        <w:rPr>
          <w:rFonts w:ascii="Roma Neue" w:hAnsi="Roma Neue" w:cs="Arial"/>
          <w:color w:val="000000"/>
          <w:kern w:val="2"/>
          <w:sz w:val="20"/>
          <w:szCs w:val="20"/>
          <w:lang w:eastAsia="it-IT"/>
          <w14:ligatures w14:val="standardContextual"/>
        </w:rPr>
        <w:t>9</w:t>
      </w:r>
      <w:r w:rsidRPr="00C233BB">
        <w:rPr>
          <w:rFonts w:ascii="Roma Neue" w:hAnsi="Roma Neue" w:cs="Arial"/>
          <w:color w:val="000000"/>
          <w:kern w:val="2"/>
          <w:sz w:val="20"/>
          <w:szCs w:val="20"/>
          <w:lang w:eastAsia="it-IT"/>
          <w14:ligatures w14:val="standardContextual"/>
        </w:rPr>
        <w:t xml:space="preserve"> de</w:t>
      </w:r>
      <w:r>
        <w:rPr>
          <w:rFonts w:ascii="Roma Neue" w:hAnsi="Roma Neue" w:cs="Arial"/>
          <w:color w:val="000000"/>
          <w:kern w:val="2"/>
          <w:sz w:val="20"/>
          <w:szCs w:val="20"/>
          <w:lang w:eastAsia="it-IT"/>
          <w14:ligatures w14:val="standardContextual"/>
        </w:rPr>
        <w:t>lla lettera di invito</w:t>
      </w:r>
      <w:r w:rsidRPr="00C233BB">
        <w:rPr>
          <w:rFonts w:ascii="Roma Neue" w:hAnsi="Roma Neue" w:cs="Arial"/>
          <w:color w:val="000000"/>
          <w:kern w:val="2"/>
          <w:sz w:val="20"/>
          <w:szCs w:val="20"/>
          <w:lang w:eastAsia="it-IT"/>
          <w14:ligatures w14:val="standardContextual"/>
        </w:rPr>
        <w:t xml:space="preserve">; </w:t>
      </w:r>
    </w:p>
    <w:p w14:paraId="77D59D32" w14:textId="2B4AC5C4" w:rsidR="0045521F" w:rsidRPr="001D0C3B" w:rsidRDefault="00CD6088" w:rsidP="00AD6A16">
      <w:pPr>
        <w:numPr>
          <w:ilvl w:val="0"/>
          <w:numId w:val="4"/>
        </w:numPr>
        <w:tabs>
          <w:tab w:val="num" w:pos="360"/>
          <w:tab w:val="num" w:pos="560"/>
        </w:tabs>
        <w:spacing w:before="120" w:after="70" w:line="360" w:lineRule="auto"/>
        <w:ind w:left="426"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w:t>
      </w:r>
      <w:r w:rsidR="00F8683F" w:rsidRPr="001D0C3B">
        <w:rPr>
          <w:rFonts w:ascii="Roma Neue" w:eastAsia="Arial Unicode MS" w:hAnsi="Roma Neue" w:cs="Arial"/>
          <w:b/>
          <w:bCs/>
          <w:i/>
          <w:iCs/>
          <w:sz w:val="20"/>
          <w:szCs w:val="20"/>
        </w:rPr>
        <w:t xml:space="preserve">solo </w:t>
      </w:r>
      <w:r w:rsidRPr="001D0C3B">
        <w:rPr>
          <w:rFonts w:ascii="Roma Neue" w:eastAsia="Arial Unicode MS" w:hAnsi="Roma Neue" w:cs="Arial"/>
          <w:b/>
          <w:bCs/>
          <w:i/>
          <w:iCs/>
          <w:sz w:val="20"/>
          <w:szCs w:val="20"/>
        </w:rPr>
        <w:t>p</w:t>
      </w:r>
      <w:r w:rsidR="00F8683F" w:rsidRPr="001D0C3B">
        <w:rPr>
          <w:rFonts w:ascii="Roma Neue" w:eastAsia="Arial Unicode MS" w:hAnsi="Roma Neue" w:cs="Arial"/>
          <w:b/>
          <w:bCs/>
          <w:i/>
          <w:iCs/>
          <w:sz w:val="20"/>
          <w:szCs w:val="20"/>
        </w:rPr>
        <w:t>er gli operatori economici non residenti e privi di stabile organizzazione in Italia</w:t>
      </w:r>
      <w:r w:rsidRPr="001D0C3B">
        <w:rPr>
          <w:rFonts w:ascii="Roma Neue" w:eastAsia="Arial Unicode MS" w:hAnsi="Roma Neue" w:cs="Arial"/>
          <w:b/>
          <w:bCs/>
          <w:i/>
          <w:iCs/>
          <w:sz w:val="20"/>
          <w:szCs w:val="20"/>
        </w:rPr>
        <w:t>]</w:t>
      </w:r>
      <w:r w:rsidR="00F8683F"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w:t>
      </w:r>
      <w:r w:rsidR="002F6B4B" w:rsidRPr="001D0C3B">
        <w:rPr>
          <w:rFonts w:ascii="Roma Neue" w:eastAsia="Arial Unicode MS" w:hAnsi="Roma Neue" w:cs="Arial"/>
          <w:sz w:val="20"/>
          <w:szCs w:val="20"/>
        </w:rPr>
        <w:t xml:space="preserve">a Sport e Salute </w:t>
      </w:r>
      <w:r w:rsidR="00F8683F" w:rsidRPr="001D0C3B">
        <w:rPr>
          <w:rFonts w:ascii="Roma Neue" w:eastAsia="Arial Unicode MS" w:hAnsi="Roma Neue" w:cs="Arial"/>
          <w:sz w:val="20"/>
          <w:szCs w:val="20"/>
        </w:rPr>
        <w:t>la nomina del proprio rappresentante fiscale, nelle forme di legge;</w:t>
      </w:r>
    </w:p>
    <w:p w14:paraId="22A8D47B" w14:textId="1169D6F6" w:rsidR="00517339" w:rsidRPr="001D0C3B" w:rsidRDefault="00CD6088" w:rsidP="00AD6A16">
      <w:pPr>
        <w:numPr>
          <w:ilvl w:val="0"/>
          <w:numId w:val="4"/>
        </w:numPr>
        <w:tabs>
          <w:tab w:val="num" w:pos="360"/>
          <w:tab w:val="num" w:pos="560"/>
        </w:tabs>
        <w:spacing w:before="120" w:after="70" w:line="360" w:lineRule="auto"/>
        <w:ind w:left="426"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w:t>
      </w:r>
      <w:r w:rsidR="0045521F" w:rsidRPr="001D0C3B">
        <w:rPr>
          <w:rFonts w:ascii="Roma Neue" w:hAnsi="Roma Neue" w:cs="Arial"/>
          <w:b/>
          <w:bCs/>
          <w:i/>
          <w:iCs/>
          <w:sz w:val="20"/>
          <w:szCs w:val="20"/>
        </w:rPr>
        <w:t>p</w:t>
      </w:r>
      <w:r w:rsidR="00517339" w:rsidRPr="001D0C3B">
        <w:rPr>
          <w:rFonts w:ascii="Roma Neue" w:hAnsi="Roma Neue" w:cs="Arial"/>
          <w:b/>
          <w:bCs/>
          <w:i/>
          <w:iCs/>
          <w:sz w:val="20"/>
          <w:szCs w:val="20"/>
        </w:rPr>
        <w:t>er gli operatori economici non residenti e privi di stabile organizzazione in Italia</w:t>
      </w:r>
      <w:r w:rsidRPr="001D0C3B">
        <w:rPr>
          <w:rFonts w:ascii="Roma Neue" w:hAnsi="Roma Neue" w:cs="Arial"/>
          <w:b/>
          <w:bCs/>
          <w:i/>
          <w:iCs/>
          <w:color w:val="000000"/>
          <w:kern w:val="2"/>
          <w:sz w:val="20"/>
          <w:szCs w:val="20"/>
          <w:lang w:eastAsia="it-IT"/>
          <w14:ligatures w14:val="standardContextual"/>
        </w:rPr>
        <w:t>]</w:t>
      </w:r>
      <w:r w:rsidR="00C7106B"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sz w:val="20"/>
          <w:szCs w:val="20"/>
        </w:rPr>
        <w:t>che il</w:t>
      </w:r>
      <w:r w:rsidR="00517339"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negli altri Stati Membri, ai fini delle comunicazioni di cui all’articolo 90 del </w:t>
      </w:r>
      <w:r w:rsidR="002F3A4B" w:rsidRPr="001D0C3B">
        <w:rPr>
          <w:rFonts w:ascii="Roma Neue" w:hAnsi="Roma Neue" w:cs="Arial"/>
          <w:sz w:val="20"/>
          <w:szCs w:val="20"/>
        </w:rPr>
        <w:t>D. Lgs</w:t>
      </w:r>
      <w:r w:rsidR="0045521F" w:rsidRPr="001D0C3B">
        <w:rPr>
          <w:rFonts w:ascii="Roma Neue" w:hAnsi="Roma Neue" w:cs="Arial"/>
          <w:sz w:val="20"/>
          <w:szCs w:val="20"/>
        </w:rPr>
        <w:t>.36/2023 e s.m.i</w:t>
      </w:r>
      <w:r w:rsidR="0045521F"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color w:val="000000"/>
          <w:kern w:val="2"/>
          <w:sz w:val="20"/>
          <w:szCs w:val="20"/>
          <w:lang w:eastAsia="it-IT"/>
          <w14:ligatures w14:val="standardContextual"/>
        </w:rPr>
        <w:t>sono i seguenti: _____</w:t>
      </w:r>
      <w:r w:rsidR="00996D2A" w:rsidRPr="001D0C3B">
        <w:rPr>
          <w:rFonts w:ascii="Roma Neue" w:hAnsi="Roma Neue" w:cs="Arial"/>
          <w:color w:val="000000"/>
          <w:kern w:val="2"/>
          <w:sz w:val="20"/>
          <w:szCs w:val="20"/>
          <w:lang w:eastAsia="it-IT"/>
          <w14:ligatures w14:val="standardContextual"/>
        </w:rPr>
        <w:t>________________</w:t>
      </w:r>
      <w:r w:rsidR="00517339" w:rsidRPr="001D0C3B">
        <w:rPr>
          <w:rFonts w:ascii="Roma Neue" w:hAnsi="Roma Neue" w:cs="Arial"/>
          <w:color w:val="000000"/>
          <w:kern w:val="2"/>
          <w:sz w:val="20"/>
          <w:szCs w:val="20"/>
          <w:lang w:eastAsia="it-IT"/>
          <w14:ligatures w14:val="standardContextual"/>
        </w:rPr>
        <w:t>__;</w:t>
      </w:r>
    </w:p>
    <w:p w14:paraId="519910D0" w14:textId="2473AAB7" w:rsidR="00CD6088" w:rsidRPr="00A2666E" w:rsidRDefault="00A2666E" w:rsidP="00AD6A16">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lastRenderedPageBreak/>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3F9E2D2A" w:rsidR="00E92C64" w:rsidRPr="00E92C64" w:rsidRDefault="00E92C64" w:rsidP="00E92C64">
      <w:pPr>
        <w:pStyle w:val="Paragrafoelenco"/>
        <w:numPr>
          <w:ilvl w:val="0"/>
          <w:numId w:val="4"/>
        </w:numPr>
        <w:spacing w:after="70" w:line="360" w:lineRule="auto"/>
        <w:ind w:left="426" w:hanging="426"/>
        <w:contextualSpacing/>
        <w:jc w:val="both"/>
        <w:rPr>
          <w:rFonts w:ascii="Roma Neue" w:hAnsi="Roma Neue" w:cs="Arial"/>
          <w:sz w:val="20"/>
          <w:szCs w:val="20"/>
        </w:rPr>
      </w:pPr>
      <w:r>
        <w:rPr>
          <w:rFonts w:ascii="Roma Neue" w:hAnsi="Roma Neue" w:cs="Arial"/>
          <w:sz w:val="20"/>
          <w:szCs w:val="20"/>
        </w:rPr>
        <w:t xml:space="preserve">di impegnarsi </w:t>
      </w:r>
      <w:r w:rsidRPr="00DB2C4D">
        <w:rPr>
          <w:rFonts w:ascii="Roma Neue" w:hAnsi="Roma Neue" w:cs="Arial"/>
          <w:sz w:val="20"/>
          <w:szCs w:val="2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74041C57" w14:textId="77777777" w:rsidR="00F8683F" w:rsidRPr="00C30ADF" w:rsidRDefault="00F8683F" w:rsidP="001E1065">
      <w:pPr>
        <w:pStyle w:val="Paragrafoelenco"/>
        <w:numPr>
          <w:ilvl w:val="0"/>
          <w:numId w:val="4"/>
        </w:numPr>
        <w:spacing w:after="70" w:line="360" w:lineRule="auto"/>
        <w:ind w:left="426"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a) al Regolamento (UE) n. 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sensi dell’art. 5 duodecies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b)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66CB27D2" w14:textId="7090406D" w:rsidR="0001610A" w:rsidRPr="00321A86" w:rsidRDefault="004F7A54" w:rsidP="00C30ADF">
      <w:pPr>
        <w:pStyle w:val="Paragrafoelenco"/>
        <w:numPr>
          <w:ilvl w:val="0"/>
          <w:numId w:val="4"/>
        </w:numPr>
        <w:spacing w:after="70" w:line="360" w:lineRule="auto"/>
        <w:ind w:left="426" w:hanging="426"/>
        <w:contextualSpacing/>
        <w:jc w:val="both"/>
        <w:rPr>
          <w:rFonts w:ascii="Roma Neue" w:eastAsiaTheme="minorHAnsi" w:hAnsi="Roma Neue" w:cs="Arial"/>
          <w:sz w:val="20"/>
          <w:szCs w:val="20"/>
        </w:rPr>
      </w:pPr>
      <w:r>
        <w:rPr>
          <w:rFonts w:ascii="Roma Neue" w:eastAsiaTheme="minorHAnsi" w:hAnsi="Roma Neue" w:cs="Arial"/>
          <w:sz w:val="20"/>
          <w:szCs w:val="20"/>
        </w:rPr>
        <w:t>con riferimento</w:t>
      </w:r>
      <w:r w:rsidR="0001610A">
        <w:rPr>
          <w:rFonts w:ascii="Roma Neue" w:eastAsiaTheme="minorHAnsi" w:hAnsi="Roma Neue" w:cs="Arial"/>
          <w:sz w:val="20"/>
          <w:szCs w:val="20"/>
        </w:rPr>
        <w:t xml:space="preserve"> alla </w:t>
      </w:r>
      <w:r w:rsidR="0001610A" w:rsidRPr="00FD4CEB">
        <w:rPr>
          <w:rFonts w:ascii="Roma Neue" w:eastAsiaTheme="minorHAnsi" w:hAnsi="Roma Neue" w:cs="Arial"/>
          <w:b/>
          <w:bCs/>
          <w:sz w:val="20"/>
          <w:szCs w:val="20"/>
        </w:rPr>
        <w:t>White list</w:t>
      </w:r>
      <w:r w:rsidR="0001610A">
        <w:rPr>
          <w:rFonts w:ascii="Roma Neue" w:eastAsiaTheme="minorHAnsi" w:hAnsi="Roma Neue" w:cs="Arial"/>
          <w:b/>
          <w:bCs/>
          <w:sz w:val="20"/>
          <w:szCs w:val="20"/>
        </w:rPr>
        <w:t xml:space="preserve"> </w:t>
      </w:r>
      <w:r w:rsidR="0001610A" w:rsidRPr="00386B91">
        <w:rPr>
          <w:rFonts w:ascii="Roma Neue" w:eastAsiaTheme="minorHAnsi" w:hAnsi="Roma Neue" w:cs="Arial"/>
          <w:sz w:val="20"/>
          <w:szCs w:val="20"/>
        </w:rPr>
        <w:t xml:space="preserve">(punto </w:t>
      </w:r>
      <w:r w:rsidR="00242825" w:rsidRPr="00242825">
        <w:rPr>
          <w:rFonts w:ascii="Roma Neue" w:eastAsiaTheme="minorHAnsi" w:hAnsi="Roma Neue" w:cs="Arial"/>
          <w:i/>
          <w:iCs/>
          <w:sz w:val="20"/>
          <w:szCs w:val="20"/>
        </w:rPr>
        <w:t>i</w:t>
      </w:r>
      <w:r w:rsidR="0001610A" w:rsidRPr="00242825">
        <w:rPr>
          <w:rFonts w:ascii="Roma Neue" w:eastAsiaTheme="minorHAnsi" w:hAnsi="Roma Neue" w:cs="Arial"/>
          <w:i/>
          <w:iCs/>
          <w:sz w:val="20"/>
          <w:szCs w:val="20"/>
        </w:rPr>
        <w:t>v</w:t>
      </w:r>
      <w:r w:rsidR="0001610A" w:rsidRPr="00386B91">
        <w:rPr>
          <w:rFonts w:ascii="Roma Neue" w:eastAsiaTheme="minorHAnsi" w:hAnsi="Roma Neue" w:cs="Arial"/>
          <w:sz w:val="20"/>
          <w:szCs w:val="20"/>
        </w:rPr>
        <w:t>, art. 5 della lettera di invito)</w:t>
      </w:r>
      <w:r w:rsidR="00446BB0">
        <w:rPr>
          <w:rFonts w:ascii="Roma Neue" w:eastAsiaTheme="minorHAnsi" w:hAnsi="Roma Neue" w:cs="Arial"/>
          <w:sz w:val="20"/>
          <w:szCs w:val="20"/>
        </w:rPr>
        <w:t>:</w:t>
      </w:r>
    </w:p>
    <w:tbl>
      <w:tblPr>
        <w:tblStyle w:val="Grigliatabella"/>
        <w:tblpPr w:leftFromText="141" w:rightFromText="141" w:vertAnchor="text" w:horzAnchor="page" w:tblpX="1695" w:tblpY="92"/>
        <w:tblW w:w="8969" w:type="dxa"/>
        <w:tblLook w:val="04A0" w:firstRow="1" w:lastRow="0" w:firstColumn="1" w:lastColumn="0" w:noHBand="0" w:noVBand="1"/>
      </w:tblPr>
      <w:tblGrid>
        <w:gridCol w:w="704"/>
        <w:gridCol w:w="8265"/>
      </w:tblGrid>
      <w:tr w:rsidR="00104886" w:rsidRPr="00FD4CEB" w14:paraId="1B3B3B5B" w14:textId="77777777" w:rsidTr="00104886">
        <w:trPr>
          <w:trHeight w:val="781"/>
        </w:trPr>
        <w:tc>
          <w:tcPr>
            <w:tcW w:w="704" w:type="dxa"/>
          </w:tcPr>
          <w:p w14:paraId="479F2BC5" w14:textId="77777777" w:rsidR="00104886" w:rsidRPr="005F1444" w:rsidRDefault="00104886" w:rsidP="00104886">
            <w:pPr>
              <w:rPr>
                <w:rFonts w:ascii="Arial" w:eastAsiaTheme="minorHAnsi" w:hAnsi="Arial" w:cs="Arial"/>
              </w:rPr>
            </w:pPr>
            <w:bookmarkStart w:id="1" w:name="_Hlk205307489"/>
          </w:p>
          <w:p w14:paraId="1AC38BD1" w14:textId="1BBD488A" w:rsidR="00104886" w:rsidRPr="00104886" w:rsidRDefault="00104886" w:rsidP="00104886">
            <w:pPr>
              <w:pStyle w:val="Paragrafoelenco"/>
              <w:numPr>
                <w:ilvl w:val="0"/>
                <w:numId w:val="6"/>
              </w:numPr>
              <w:ind w:hanging="764"/>
              <w:rPr>
                <w:rFonts w:ascii="Roma Neue" w:hAnsi="Roma Neue" w:cs="Arial"/>
              </w:rPr>
            </w:pPr>
          </w:p>
        </w:tc>
        <w:tc>
          <w:tcPr>
            <w:tcW w:w="8265" w:type="dxa"/>
          </w:tcPr>
          <w:p w14:paraId="5AD79350" w14:textId="77777777" w:rsidR="00104886" w:rsidRPr="00FD4CEB" w:rsidRDefault="00104886" w:rsidP="00104886">
            <w:pPr>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104886" w:rsidRPr="00FD4CEB" w14:paraId="010AA1F7" w14:textId="77777777" w:rsidTr="00D616C5">
        <w:trPr>
          <w:trHeight w:val="474"/>
        </w:trPr>
        <w:tc>
          <w:tcPr>
            <w:tcW w:w="8969" w:type="dxa"/>
            <w:gridSpan w:val="2"/>
          </w:tcPr>
          <w:p w14:paraId="4A60DCFD" w14:textId="77777777" w:rsidR="00104886" w:rsidRPr="00A164F4" w:rsidRDefault="00104886" w:rsidP="00104886">
            <w:pPr>
              <w:rPr>
                <w:rFonts w:ascii="Roma Neue" w:hAnsi="Roma Neue" w:cs="Arial"/>
                <w:b/>
                <w:bCs/>
                <w:i/>
                <w:iCs/>
              </w:rPr>
            </w:pPr>
            <w:r w:rsidRPr="00A164F4">
              <w:rPr>
                <w:rFonts w:ascii="Roma Neue" w:hAnsi="Roma Neue" w:cs="Arial"/>
                <w:b/>
                <w:bCs/>
                <w:i/>
                <w:iCs/>
              </w:rPr>
              <w:t>Oppure,</w:t>
            </w:r>
          </w:p>
        </w:tc>
      </w:tr>
      <w:tr w:rsidR="00104886" w:rsidRPr="00FD4CEB" w14:paraId="5CE27AB3" w14:textId="77777777" w:rsidTr="00104886">
        <w:trPr>
          <w:trHeight w:val="1166"/>
        </w:trPr>
        <w:tc>
          <w:tcPr>
            <w:tcW w:w="704" w:type="dxa"/>
          </w:tcPr>
          <w:p w14:paraId="073859D9" w14:textId="77777777" w:rsidR="00104886" w:rsidRPr="005F1444" w:rsidRDefault="00104886" w:rsidP="00104886">
            <w:pPr>
              <w:rPr>
                <w:rFonts w:ascii="Arial" w:eastAsiaTheme="minorHAnsi" w:hAnsi="Arial" w:cs="Arial"/>
              </w:rPr>
            </w:pPr>
          </w:p>
          <w:p w14:paraId="289D2EBF" w14:textId="7AB8704A" w:rsidR="00104886" w:rsidRPr="00104886" w:rsidRDefault="00104886" w:rsidP="00104886">
            <w:pPr>
              <w:pStyle w:val="Paragrafoelenco"/>
              <w:numPr>
                <w:ilvl w:val="0"/>
                <w:numId w:val="6"/>
              </w:numPr>
              <w:ind w:left="447"/>
              <w:rPr>
                <w:rFonts w:ascii="Roma Neue" w:eastAsiaTheme="minorHAnsi" w:hAnsi="Roma Neue" w:cs="Arial"/>
              </w:rPr>
            </w:pPr>
          </w:p>
        </w:tc>
        <w:tc>
          <w:tcPr>
            <w:tcW w:w="8265" w:type="dxa"/>
          </w:tcPr>
          <w:p w14:paraId="3117108B" w14:textId="77777777" w:rsidR="00104886" w:rsidRPr="00FD4CEB" w:rsidRDefault="00104886" w:rsidP="00104886">
            <w:pPr>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177EBF">
              <w:rPr>
                <w:rFonts w:ascii="Roma Neue" w:hAnsi="Roma Neue" w:cs="Arial"/>
                <w:bCs/>
                <w:i/>
                <w:iCs/>
              </w:rPr>
              <w:t>Allegare</w:t>
            </w:r>
            <w:r w:rsidRPr="00FF6981">
              <w:rPr>
                <w:rFonts w:ascii="Roma Neue" w:hAnsi="Roma Neue" w:cs="Arial"/>
                <w:bCs/>
                <w:i/>
                <w:iCs/>
              </w:rPr>
              <w:t xml:space="preserve"> copia dell’istanza di rinnovo dell’iscrizione</w:t>
            </w:r>
            <w:r w:rsidRPr="00177EBF">
              <w:rPr>
                <w:rFonts w:ascii="Roma Neue" w:hAnsi="Roma Neue" w:cs="Arial"/>
                <w:bCs/>
              </w:rPr>
              <w:t>)</w:t>
            </w:r>
          </w:p>
        </w:tc>
      </w:tr>
      <w:tr w:rsidR="00104886" w:rsidRPr="00FD4CEB" w14:paraId="06C22CAB" w14:textId="77777777" w:rsidTr="00D616C5">
        <w:trPr>
          <w:trHeight w:val="474"/>
        </w:trPr>
        <w:tc>
          <w:tcPr>
            <w:tcW w:w="8969" w:type="dxa"/>
            <w:gridSpan w:val="2"/>
          </w:tcPr>
          <w:p w14:paraId="778A112F" w14:textId="77777777" w:rsidR="00104886" w:rsidRPr="00A164F4" w:rsidRDefault="00104886" w:rsidP="00104886">
            <w:pPr>
              <w:rPr>
                <w:rFonts w:ascii="Roma Neue" w:hAnsi="Roma Neue" w:cs="Arial"/>
                <w:b/>
                <w:bCs/>
                <w:i/>
                <w:iCs/>
              </w:rPr>
            </w:pPr>
            <w:r w:rsidRPr="00A164F4">
              <w:rPr>
                <w:rFonts w:ascii="Roma Neue" w:hAnsi="Roma Neue" w:cs="Arial"/>
                <w:b/>
                <w:bCs/>
                <w:i/>
                <w:iCs/>
              </w:rPr>
              <w:t>Oppure,</w:t>
            </w:r>
          </w:p>
        </w:tc>
      </w:tr>
      <w:tr w:rsidR="00104886" w:rsidRPr="00FD4CEB" w14:paraId="1A866B79" w14:textId="77777777" w:rsidTr="00104886">
        <w:trPr>
          <w:trHeight w:val="734"/>
        </w:trPr>
        <w:tc>
          <w:tcPr>
            <w:tcW w:w="704" w:type="dxa"/>
          </w:tcPr>
          <w:p w14:paraId="1E8873C1" w14:textId="77777777" w:rsidR="00104886" w:rsidRPr="005F1444" w:rsidRDefault="00104886" w:rsidP="00104886">
            <w:pPr>
              <w:rPr>
                <w:rFonts w:ascii="Arial" w:eastAsiaTheme="minorHAnsi" w:hAnsi="Arial" w:cs="Arial"/>
              </w:rPr>
            </w:pPr>
          </w:p>
          <w:p w14:paraId="23360A92" w14:textId="10B8C72A" w:rsidR="00104886" w:rsidRPr="00104886" w:rsidRDefault="00104886" w:rsidP="00104886">
            <w:pPr>
              <w:pStyle w:val="Paragrafoelenco"/>
              <w:numPr>
                <w:ilvl w:val="0"/>
                <w:numId w:val="6"/>
              </w:numPr>
              <w:ind w:hanging="764"/>
              <w:rPr>
                <w:rFonts w:ascii="Roma Neue" w:hAnsi="Roma Neue" w:cs="Arial"/>
              </w:rPr>
            </w:pPr>
          </w:p>
        </w:tc>
        <w:tc>
          <w:tcPr>
            <w:tcW w:w="8265" w:type="dxa"/>
          </w:tcPr>
          <w:p w14:paraId="6B403D8E" w14:textId="77777777" w:rsidR="00104886" w:rsidRPr="00FD4CEB" w:rsidRDefault="00104886" w:rsidP="00104886">
            <w:pPr>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2"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2"/>
            <w:r w:rsidRPr="00FD4CEB">
              <w:rPr>
                <w:rFonts w:ascii="Roma Neue" w:hAnsi="Roma Neue" w:cs="Arial"/>
              </w:rPr>
              <w:t xml:space="preserve"> competente;</w:t>
            </w:r>
          </w:p>
        </w:tc>
      </w:tr>
      <w:tr w:rsidR="00104886" w:rsidRPr="00FD4CEB" w14:paraId="70642CFA" w14:textId="77777777" w:rsidTr="00104886">
        <w:trPr>
          <w:trHeight w:val="413"/>
        </w:trPr>
        <w:tc>
          <w:tcPr>
            <w:tcW w:w="8969" w:type="dxa"/>
            <w:gridSpan w:val="2"/>
          </w:tcPr>
          <w:p w14:paraId="2520A4EF" w14:textId="112ACAA4" w:rsidR="00104886" w:rsidRDefault="00104886" w:rsidP="00104886">
            <w:pPr>
              <w:jc w:val="both"/>
              <w:rPr>
                <w:rFonts w:ascii="Roma Neue" w:hAnsi="Roma Neue" w:cs="Arial"/>
              </w:rPr>
            </w:pPr>
            <w:r w:rsidRPr="00A164F4">
              <w:rPr>
                <w:rFonts w:ascii="Roma Neue" w:hAnsi="Roma Neue" w:cs="Arial"/>
                <w:b/>
                <w:bCs/>
                <w:i/>
                <w:iCs/>
              </w:rPr>
              <w:lastRenderedPageBreak/>
              <w:t>Oppure,</w:t>
            </w:r>
          </w:p>
        </w:tc>
      </w:tr>
      <w:tr w:rsidR="00104886" w:rsidRPr="00FD4CEB" w14:paraId="120DCE7D" w14:textId="77777777" w:rsidTr="00104886">
        <w:trPr>
          <w:trHeight w:val="734"/>
        </w:trPr>
        <w:tc>
          <w:tcPr>
            <w:tcW w:w="704" w:type="dxa"/>
          </w:tcPr>
          <w:p w14:paraId="6181DB16" w14:textId="77777777" w:rsidR="00104886" w:rsidRPr="005F1444" w:rsidRDefault="00104886" w:rsidP="00104886">
            <w:pPr>
              <w:rPr>
                <w:rFonts w:ascii="Arial" w:eastAsiaTheme="minorHAnsi" w:hAnsi="Arial" w:cs="Arial"/>
              </w:rPr>
            </w:pPr>
          </w:p>
          <w:p w14:paraId="6CE114CE" w14:textId="54CFF7D1" w:rsidR="00104886" w:rsidRPr="00104886" w:rsidRDefault="00104886" w:rsidP="00104886">
            <w:pPr>
              <w:pStyle w:val="Paragrafoelenco"/>
              <w:numPr>
                <w:ilvl w:val="0"/>
                <w:numId w:val="6"/>
              </w:numPr>
              <w:ind w:hanging="764"/>
              <w:rPr>
                <w:rFonts w:ascii="Roma Neue" w:eastAsiaTheme="minorHAnsi" w:hAnsi="Roma Neue" w:cs="Arial"/>
              </w:rPr>
            </w:pPr>
          </w:p>
        </w:tc>
        <w:tc>
          <w:tcPr>
            <w:tcW w:w="8265" w:type="dxa"/>
          </w:tcPr>
          <w:p w14:paraId="11E82631" w14:textId="68CEA2D9" w:rsidR="00104886" w:rsidRDefault="00104886" w:rsidP="00104886">
            <w:pPr>
              <w:jc w:val="both"/>
              <w:rPr>
                <w:rFonts w:ascii="Roma Neue" w:hAnsi="Roma Neue" w:cs="Arial"/>
              </w:rPr>
            </w:pPr>
            <w:r w:rsidRPr="00104886">
              <w:rPr>
                <w:rFonts w:ascii="Roma Neue" w:hAnsi="Roma Neue" w:cs="Arial"/>
              </w:rPr>
              <w:t>che, alla data di scadenza del termine per la presentazione delle offerte, non è iscritto nella White List e, che l’esecuzione delle attività, previste in appalto, riconducibili a quelle elencate dal co. 53 dell’art. 1 della Legge 190/2012 e s.m.i. è demandata a un subappaltatore o subcontraente</w:t>
            </w:r>
            <w:r>
              <w:rPr>
                <w:rFonts w:ascii="Roma Neue" w:hAnsi="Roma Neue" w:cs="Arial"/>
              </w:rPr>
              <w:t xml:space="preserve"> in possesso di idonea</w:t>
            </w:r>
            <w:r w:rsidRPr="00104886">
              <w:rPr>
                <w:rFonts w:ascii="Roma Neue" w:hAnsi="Roma Neue" w:cs="Arial"/>
              </w:rPr>
              <w:t xml:space="preserve"> </w:t>
            </w:r>
            <w:r>
              <w:rPr>
                <w:rFonts w:ascii="Roma Neue" w:hAnsi="Roma Neue" w:cs="Arial"/>
              </w:rPr>
              <w:t xml:space="preserve">iscrizione </w:t>
            </w:r>
            <w:r w:rsidRPr="00104886">
              <w:rPr>
                <w:rFonts w:ascii="Roma Neue" w:hAnsi="Roma Neue" w:cs="Arial"/>
              </w:rPr>
              <w:t>nella White list [</w:t>
            </w:r>
            <w:r>
              <w:t>in</w:t>
            </w:r>
            <w:r w:rsidRPr="00104886">
              <w:rPr>
                <w:rFonts w:ascii="Roma Neue" w:hAnsi="Roma Neue" w:cs="Arial"/>
                <w:i/>
                <w:iCs/>
              </w:rPr>
              <w:t xml:space="preserve"> tale caso deve essere coerentemente compilato il DGUE</w:t>
            </w:r>
            <w:r w:rsidRPr="00104886">
              <w:rPr>
                <w:rFonts w:ascii="Roma Neue" w:hAnsi="Roma Neue" w:cs="Arial"/>
              </w:rPr>
              <w:t xml:space="preserve"> ];</w:t>
            </w:r>
          </w:p>
        </w:tc>
      </w:tr>
      <w:bookmarkEnd w:id="1"/>
    </w:tbl>
    <w:p w14:paraId="31D5B03D" w14:textId="77777777" w:rsidR="0001610A" w:rsidRPr="00057AFE" w:rsidRDefault="0001610A" w:rsidP="0001610A">
      <w:pPr>
        <w:tabs>
          <w:tab w:val="num" w:pos="560"/>
          <w:tab w:val="num" w:pos="644"/>
          <w:tab w:val="num" w:pos="1276"/>
        </w:tabs>
        <w:spacing w:before="120" w:after="0" w:line="240" w:lineRule="auto"/>
        <w:ind w:right="11"/>
        <w:jc w:val="both"/>
        <w:rPr>
          <w:rFonts w:ascii="Roma Neue" w:hAnsi="Roma Neue" w:cs="Arial"/>
          <w:sz w:val="20"/>
          <w:szCs w:val="20"/>
        </w:rPr>
      </w:pPr>
    </w:p>
    <w:p w14:paraId="1CC11FF2" w14:textId="37F3404F" w:rsidR="0001610A" w:rsidRDefault="0001610A" w:rsidP="0001610A">
      <w:pPr>
        <w:tabs>
          <w:tab w:val="num" w:pos="560"/>
          <w:tab w:val="num" w:pos="644"/>
          <w:tab w:val="num" w:pos="1276"/>
        </w:tabs>
        <w:spacing w:before="120" w:after="0" w:line="240" w:lineRule="auto"/>
        <w:ind w:left="555" w:right="11"/>
        <w:jc w:val="both"/>
        <w:rPr>
          <w:rFonts w:ascii="Roma Neue" w:hAnsi="Roma Neue" w:cs="Arial"/>
          <w:sz w:val="20"/>
          <w:szCs w:val="20"/>
        </w:rPr>
      </w:pPr>
    </w:p>
    <w:p w14:paraId="00C76CD2" w14:textId="61585F47" w:rsidR="000B320D" w:rsidRPr="00E26C09" w:rsidRDefault="000B320D" w:rsidP="000B320D">
      <w:pPr>
        <w:pStyle w:val="Paragrafoelenco"/>
        <w:numPr>
          <w:ilvl w:val="0"/>
          <w:numId w:val="4"/>
        </w:numPr>
        <w:spacing w:after="70" w:line="360" w:lineRule="auto"/>
        <w:ind w:left="426" w:hanging="426"/>
        <w:contextualSpacing/>
        <w:jc w:val="both"/>
        <w:rPr>
          <w:rFonts w:ascii="Roma Neue" w:hAnsi="Roma Neue" w:cs="Calibri"/>
          <w:sz w:val="20"/>
          <w:szCs w:val="20"/>
        </w:rPr>
      </w:pPr>
      <w:r w:rsidRPr="00E26C09">
        <w:rPr>
          <w:rFonts w:ascii="Roma Neue" w:eastAsia="Arial Unicode MS" w:hAnsi="Roma Neue" w:cs="Arial"/>
          <w:b/>
          <w:bCs/>
          <w:i/>
          <w:iCs/>
          <w:sz w:val="20"/>
          <w:szCs w:val="20"/>
        </w:rPr>
        <w:t>[in caso di avvalimento]</w:t>
      </w:r>
      <w:r w:rsidRPr="00E26C09">
        <w:rPr>
          <w:rFonts w:ascii="Roma Neue" w:eastAsia="Arial Unicode MS" w:hAnsi="Roma Neue" w:cs="Arial"/>
          <w:sz w:val="20"/>
          <w:szCs w:val="20"/>
        </w:rPr>
        <w:t xml:space="preserve"> </w:t>
      </w:r>
    </w:p>
    <w:p w14:paraId="7DA660CB" w14:textId="77777777" w:rsidR="000B320D" w:rsidRPr="001C3627" w:rsidRDefault="000B320D" w:rsidP="000B320D">
      <w:pPr>
        <w:pStyle w:val="Paragrafoelenco"/>
        <w:numPr>
          <w:ilvl w:val="0"/>
          <w:numId w:val="19"/>
        </w:numPr>
        <w:spacing w:after="14" w:line="360" w:lineRule="auto"/>
        <w:jc w:val="both"/>
        <w:rPr>
          <w:rFonts w:ascii="Roma Neue" w:hAnsi="Roma Neue" w:cs="Arial"/>
          <w:color w:val="000000"/>
          <w:kern w:val="2"/>
          <w:sz w:val="20"/>
          <w:szCs w:val="20"/>
          <w:lang w:eastAsia="it-IT"/>
          <w14:ligatures w14:val="standardContextual"/>
        </w:rPr>
      </w:pPr>
      <w:r w:rsidRPr="001C3627">
        <w:rPr>
          <w:rFonts w:ascii="Roma Neue" w:hAnsi="Roma Neue" w:cs="Arial"/>
          <w:color w:val="000000"/>
          <w:kern w:val="2"/>
          <w:sz w:val="20"/>
          <w:szCs w:val="20"/>
          <w:lang w:eastAsia="it-IT"/>
          <w14:ligatures w14:val="standardContextual"/>
        </w:rPr>
        <w:t>di avvalersi dell’impresa ________ al fine di dimostrare il possesso dei requisiti indicati nella sezione del DGUE relativa all’avvalimento e allega il contratto di avvalimento;</w:t>
      </w:r>
    </w:p>
    <w:p w14:paraId="72DC47E7" w14:textId="77777777" w:rsidR="000B320D" w:rsidRPr="001C3627" w:rsidRDefault="000B320D" w:rsidP="000B320D">
      <w:pPr>
        <w:pStyle w:val="Paragrafoelenco"/>
        <w:numPr>
          <w:ilvl w:val="0"/>
          <w:numId w:val="19"/>
        </w:numPr>
        <w:spacing w:after="14" w:line="360" w:lineRule="auto"/>
        <w:ind w:left="1139" w:hanging="357"/>
        <w:jc w:val="both"/>
        <w:rPr>
          <w:rFonts w:ascii="Roma Neue" w:hAnsi="Roma Neue" w:cs="Arial"/>
          <w:sz w:val="20"/>
          <w:szCs w:val="20"/>
          <w:lang w:eastAsia="it-IT"/>
        </w:rPr>
      </w:pPr>
      <w:r w:rsidRPr="001C3627">
        <w:rPr>
          <w:rFonts w:ascii="Roma Neue" w:hAnsi="Roma Neue" w:cs="Arial"/>
          <w:sz w:val="20"/>
          <w:szCs w:val="20"/>
          <w:lang w:eastAsia="it-IT"/>
        </w:rPr>
        <w:t xml:space="preserve">di avvalersi dell’impresa ______ al fine di migliorare l’offerta </w:t>
      </w:r>
      <w:r w:rsidRPr="001C3627">
        <w:rPr>
          <w:rFonts w:ascii="Roma Neue" w:hAnsi="Roma Neue" w:cs="Arial"/>
          <w:b/>
          <w:i/>
          <w:sz w:val="20"/>
          <w:szCs w:val="20"/>
          <w:lang w:eastAsia="it-IT"/>
        </w:rPr>
        <w:t xml:space="preserve">[N.B.: i requisiti oggetto di avvalimento dovranno essere indicati esclusivamente nel contratto di avvalimento] </w:t>
      </w:r>
      <w:r w:rsidRPr="001C3627">
        <w:rPr>
          <w:rFonts w:ascii="Roma Neue" w:hAnsi="Roma Neue" w:cs="Arial"/>
          <w:sz w:val="20"/>
          <w:szCs w:val="20"/>
          <w:lang w:eastAsia="it-IT"/>
        </w:rPr>
        <w:t>e allega il contratto di avvalimento all’offerta tecnica</w:t>
      </w:r>
      <w:r>
        <w:rPr>
          <w:rFonts w:ascii="Roma Neue" w:hAnsi="Roma Neue" w:cs="Arial"/>
          <w:sz w:val="20"/>
          <w:szCs w:val="20"/>
          <w:lang w:eastAsia="it-IT"/>
        </w:rPr>
        <w:t>.</w:t>
      </w:r>
    </w:p>
    <w:p w14:paraId="04D4FB79" w14:textId="1D3F4AEC" w:rsidR="009B498D" w:rsidRPr="008472EA" w:rsidRDefault="000C1BFC" w:rsidP="009B498D">
      <w:pPr>
        <w:numPr>
          <w:ilvl w:val="0"/>
          <w:numId w:val="4"/>
        </w:numPr>
        <w:tabs>
          <w:tab w:val="num" w:pos="360"/>
          <w:tab w:val="num" w:pos="560"/>
        </w:tabs>
        <w:spacing w:before="120" w:after="70" w:line="360" w:lineRule="auto"/>
        <w:ind w:left="426" w:right="11" w:hanging="426"/>
        <w:contextualSpacing/>
        <w:jc w:val="both"/>
        <w:rPr>
          <w:rFonts w:ascii="Roma Neue" w:hAnsi="Roma Neue" w:cs="Arial"/>
          <w:sz w:val="20"/>
          <w:szCs w:val="20"/>
        </w:rPr>
      </w:pPr>
      <w:bookmarkStart w:id="3" w:name="_Hlk211767271"/>
      <w:r>
        <w:rPr>
          <w:rFonts w:ascii="Roma Neue" w:hAnsi="Roma Neue" w:cs="Arial"/>
          <w:b/>
          <w:bCs/>
          <w:i/>
          <w:iCs/>
          <w:sz w:val="20"/>
          <w:szCs w:val="20"/>
        </w:rPr>
        <w:t>a</w:t>
      </w:r>
      <w:r w:rsidR="009B498D">
        <w:rPr>
          <w:rFonts w:ascii="Roma Neue" w:hAnsi="Roma Neue" w:cs="Arial"/>
          <w:b/>
          <w:bCs/>
          <w:i/>
          <w:iCs/>
          <w:sz w:val="20"/>
          <w:szCs w:val="20"/>
        </w:rPr>
        <w:t>d integrazione del DGUE, con riferimento al subappalto:</w:t>
      </w:r>
    </w:p>
    <w:p w14:paraId="79BFFC90" w14:textId="77777777" w:rsidR="009B498D" w:rsidRPr="008472EA" w:rsidRDefault="009B498D" w:rsidP="009B498D">
      <w:pPr>
        <w:pStyle w:val="Paragrafoelenco"/>
        <w:numPr>
          <w:ilvl w:val="0"/>
          <w:numId w:val="6"/>
        </w:numPr>
        <w:spacing w:before="120" w:after="70" w:line="360" w:lineRule="auto"/>
        <w:ind w:right="11"/>
        <w:contextualSpacing/>
        <w:jc w:val="both"/>
        <w:rPr>
          <w:rFonts w:ascii="Roma Neue" w:hAnsi="Roma Neue" w:cs="Arial"/>
          <w:sz w:val="20"/>
          <w:szCs w:val="20"/>
        </w:rPr>
      </w:pPr>
      <w:r w:rsidRPr="008472EA">
        <w:rPr>
          <w:rFonts w:ascii="Roma Neue" w:hAnsi="Roma Neue" w:cs="Arial"/>
          <w:bCs/>
          <w:sz w:val="20"/>
          <w:szCs w:val="20"/>
        </w:rPr>
        <w:t xml:space="preserve">di non ricorrere all’istituto del Subappalto, ai sensi dell’art. 119 del D.lgs. n. 36/2023; </w:t>
      </w:r>
    </w:p>
    <w:p w14:paraId="55491593" w14:textId="77777777" w:rsidR="009B498D" w:rsidRPr="0001610A" w:rsidRDefault="009B498D" w:rsidP="009B498D">
      <w:pPr>
        <w:pStyle w:val="Paragrafoelenco"/>
        <w:ind w:left="426"/>
        <w:rPr>
          <w:rFonts w:ascii="Roma Neue" w:hAnsi="Roma Neue" w:cs="Arial"/>
          <w:b/>
          <w:bCs/>
          <w:i/>
          <w:iCs/>
          <w:sz w:val="20"/>
          <w:szCs w:val="20"/>
        </w:rPr>
      </w:pPr>
      <w:r w:rsidRPr="001D0C3B">
        <w:rPr>
          <w:rFonts w:ascii="Roma Neue" w:hAnsi="Roma Neue" w:cs="Arial"/>
          <w:b/>
          <w:bCs/>
          <w:i/>
          <w:iCs/>
          <w:sz w:val="20"/>
          <w:szCs w:val="20"/>
        </w:rPr>
        <w:t>[ovvero</w:t>
      </w:r>
      <w:r>
        <w:rPr>
          <w:rFonts w:ascii="Roma Neue" w:hAnsi="Roma Neue" w:cs="Arial"/>
          <w:b/>
          <w:bCs/>
          <w:i/>
          <w:iCs/>
          <w:sz w:val="20"/>
          <w:szCs w:val="20"/>
        </w:rPr>
        <w:t>,</w:t>
      </w:r>
      <w:r w:rsidRPr="001D0C3B">
        <w:rPr>
          <w:rFonts w:ascii="Roma Neue" w:hAnsi="Roma Neue" w:cs="Arial"/>
          <w:b/>
          <w:bCs/>
          <w:i/>
          <w:iCs/>
          <w:sz w:val="20"/>
          <w:szCs w:val="20"/>
        </w:rPr>
        <w:t xml:space="preserve"> in alternativa] </w:t>
      </w:r>
    </w:p>
    <w:p w14:paraId="58EB17CC" w14:textId="10F9E87F" w:rsidR="004C38CB" w:rsidRPr="009B498D" w:rsidRDefault="009B498D" w:rsidP="009B498D">
      <w:pPr>
        <w:pStyle w:val="Paragrafoelenco"/>
        <w:numPr>
          <w:ilvl w:val="0"/>
          <w:numId w:val="6"/>
        </w:numPr>
        <w:spacing w:after="12" w:line="360" w:lineRule="auto"/>
        <w:contextualSpacing/>
        <w:jc w:val="both"/>
        <w:rPr>
          <w:rFonts w:ascii="Roma Neue" w:hAnsi="Roma Neue" w:cs="Arial"/>
          <w:color w:val="000000"/>
          <w:kern w:val="2"/>
          <w:sz w:val="20"/>
          <w:szCs w:val="20"/>
          <w:lang w:eastAsia="it-IT"/>
          <w14:ligatures w14:val="standardContextual"/>
        </w:rPr>
      </w:pPr>
      <w:r w:rsidRPr="008472EA">
        <w:rPr>
          <w:rFonts w:ascii="Roma Neue" w:hAnsi="Roma Neue" w:cs="Arial"/>
          <w:color w:val="000000"/>
          <w:kern w:val="2"/>
          <w:sz w:val="20"/>
          <w:szCs w:val="20"/>
          <w:lang w:eastAsia="it-IT"/>
          <w14:ligatures w14:val="standardContextual"/>
        </w:rPr>
        <w:t>di voler ricorrere all’istituto del subappalto, ai sensi dell’art. 119 del D.lgs. n. 36/2023, con riferimento alle seguenti tipologie di attività (</w:t>
      </w:r>
      <w:r w:rsidRPr="008472EA">
        <w:rPr>
          <w:rFonts w:ascii="Roma Neue" w:hAnsi="Roma Neue" w:cs="Arial"/>
          <w:i/>
          <w:iCs/>
          <w:color w:val="000000"/>
          <w:kern w:val="2"/>
          <w:sz w:val="20"/>
          <w:szCs w:val="20"/>
          <w:lang w:eastAsia="it-IT"/>
          <w14:ligatures w14:val="standardContextual"/>
        </w:rPr>
        <w:t>NB: Si raccomanda di rendere dichiarazioni pienamente coerenti con quanto riportato nel DGUE ed in conformità all’art. 8 della Lettera di invito</w:t>
      </w:r>
      <w:r w:rsidRPr="008472EA">
        <w:rPr>
          <w:rFonts w:ascii="Roma Neue" w:hAnsi="Roma Neue" w:cs="Arial"/>
          <w:color w:val="000000"/>
          <w:kern w:val="2"/>
          <w:sz w:val="20"/>
          <w:szCs w:val="20"/>
          <w:lang w:eastAsia="it-IT"/>
          <w14:ligatures w14:val="standardContextual"/>
        </w:rPr>
        <w:t>)</w:t>
      </w:r>
      <w:bookmarkEnd w:id="3"/>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5"/>
        <w:gridCol w:w="2976"/>
      </w:tblGrid>
      <w:tr w:rsidR="0001610A" w:rsidRPr="00FD4CEB" w14:paraId="54A13C5A" w14:textId="77777777" w:rsidTr="0001610A">
        <w:trPr>
          <w:trHeight w:val="425"/>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91EA3" w14:textId="77777777" w:rsidR="0001610A" w:rsidRPr="004F7A54" w:rsidRDefault="0001610A" w:rsidP="00D616C5">
            <w:pPr>
              <w:tabs>
                <w:tab w:val="num" w:pos="560"/>
                <w:tab w:val="num" w:pos="644"/>
              </w:tabs>
              <w:spacing w:after="0" w:line="240" w:lineRule="auto"/>
              <w:ind w:right="11"/>
              <w:jc w:val="center"/>
              <w:rPr>
                <w:rFonts w:ascii="Roma Neue" w:hAnsi="Roma Neue" w:cs="Arial"/>
                <w:b/>
                <w:bCs/>
                <w:i/>
                <w:iCs/>
                <w:sz w:val="20"/>
                <w:szCs w:val="20"/>
              </w:rPr>
            </w:pPr>
            <w:r w:rsidRPr="004F7A54">
              <w:rPr>
                <w:rFonts w:ascii="Roma Neue" w:hAnsi="Roma Neue" w:cs="Arial"/>
                <w:b/>
                <w:bCs/>
                <w:i/>
                <w:iCs/>
                <w:sz w:val="20"/>
                <w:szCs w:val="20"/>
              </w:rPr>
              <w:t>Attività</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93F2F" w14:textId="77777777" w:rsidR="0001610A" w:rsidRPr="004F7A54" w:rsidRDefault="0001610A" w:rsidP="00D616C5">
            <w:pPr>
              <w:tabs>
                <w:tab w:val="num" w:pos="560"/>
                <w:tab w:val="num" w:pos="644"/>
              </w:tabs>
              <w:spacing w:after="0" w:line="240" w:lineRule="auto"/>
              <w:ind w:right="11"/>
              <w:jc w:val="center"/>
              <w:rPr>
                <w:rFonts w:ascii="Roma Neue" w:hAnsi="Roma Neue" w:cs="Arial"/>
                <w:b/>
                <w:bCs/>
                <w:i/>
                <w:iCs/>
                <w:sz w:val="20"/>
                <w:szCs w:val="20"/>
              </w:rPr>
            </w:pPr>
            <w:r w:rsidRPr="004F7A54">
              <w:rPr>
                <w:rFonts w:ascii="Roma Neue" w:hAnsi="Roma Neue" w:cs="Arial"/>
                <w:b/>
                <w:bCs/>
                <w:i/>
                <w:iCs/>
                <w:sz w:val="20"/>
                <w:szCs w:val="20"/>
              </w:rPr>
              <w:t>Categoria SOA</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59E489" w14:textId="77777777" w:rsidR="0001610A" w:rsidRPr="004F7A54" w:rsidRDefault="0001610A" w:rsidP="00D616C5">
            <w:pPr>
              <w:tabs>
                <w:tab w:val="num" w:pos="560"/>
                <w:tab w:val="num" w:pos="644"/>
              </w:tabs>
              <w:spacing w:after="0" w:line="240" w:lineRule="auto"/>
              <w:ind w:right="11"/>
              <w:jc w:val="center"/>
              <w:rPr>
                <w:rFonts w:ascii="Roma Neue" w:hAnsi="Roma Neue" w:cs="Arial"/>
                <w:b/>
                <w:bCs/>
                <w:i/>
                <w:iCs/>
                <w:sz w:val="20"/>
                <w:szCs w:val="20"/>
              </w:rPr>
            </w:pPr>
            <w:r w:rsidRPr="004F7A54">
              <w:rPr>
                <w:rFonts w:ascii="Roma Neue" w:hAnsi="Roma Neue" w:cs="Arial"/>
                <w:b/>
                <w:bCs/>
                <w:i/>
                <w:iCs/>
                <w:sz w:val="20"/>
                <w:szCs w:val="20"/>
              </w:rPr>
              <w:t>Quota %</w:t>
            </w:r>
          </w:p>
        </w:tc>
      </w:tr>
      <w:tr w:rsidR="0001610A" w:rsidRPr="00FD4CEB" w14:paraId="0A8E8E45"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489527B4" w14:textId="44F46B6D"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1D210A85" w14:textId="0AAAEED7"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79D59E6" w14:textId="45181A69"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r w:rsidR="0001610A" w:rsidRPr="00FD4CEB" w14:paraId="448DE557"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19F4AC02" w14:textId="6FCA079E"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A779261" w14:textId="5A996135"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8378248" w14:textId="48B9FA7F"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bl>
    <w:p w14:paraId="1F09F5C2" w14:textId="77777777" w:rsidR="00FF169A" w:rsidRPr="00FD4CEB" w:rsidRDefault="00FF169A" w:rsidP="00D771BA">
      <w:pPr>
        <w:tabs>
          <w:tab w:val="num" w:pos="644"/>
        </w:tabs>
        <w:spacing w:after="0" w:line="240" w:lineRule="auto"/>
        <w:ind w:right="11"/>
        <w:jc w:val="both"/>
        <w:rPr>
          <w:rFonts w:ascii="Roma Neue" w:hAnsi="Roma Neue" w:cs="Arial"/>
          <w:sz w:val="20"/>
          <w:szCs w:val="20"/>
        </w:rPr>
      </w:pPr>
    </w:p>
    <w:p w14:paraId="539546C9" w14:textId="6395A420" w:rsidR="0001610A" w:rsidRPr="0001610A" w:rsidRDefault="0001610A" w:rsidP="003B6509">
      <w:pPr>
        <w:numPr>
          <w:ilvl w:val="0"/>
          <w:numId w:val="4"/>
        </w:numPr>
        <w:tabs>
          <w:tab w:val="num" w:pos="360"/>
          <w:tab w:val="num" w:pos="560"/>
        </w:tabs>
        <w:spacing w:after="14" w:line="360" w:lineRule="auto"/>
        <w:ind w:left="425" w:right="11" w:hanging="425"/>
        <w:contextualSpacing/>
        <w:jc w:val="both"/>
        <w:rPr>
          <w:rFonts w:ascii="Roma Neue" w:hAnsi="Roma Neue" w:cs="Arial"/>
          <w:sz w:val="20"/>
          <w:szCs w:val="20"/>
        </w:rPr>
      </w:pPr>
      <w:r w:rsidRPr="00544F09">
        <w:rPr>
          <w:rFonts w:ascii="Roma Neue" w:hAnsi="Roma Neue" w:cs="Arial"/>
          <w:sz w:val="20"/>
          <w:szCs w:val="20"/>
        </w:rPr>
        <w:t xml:space="preserve">di impegnarsi, in caso di ricorso al subappalto, a stipulare contratti di subappalto, con piccole e medie imprese, come definite dall'art 1, co. 1, lett. o), Allegato I.1. al D.lgs. 36/2023:  </w:t>
      </w:r>
    </w:p>
    <w:tbl>
      <w:tblPr>
        <w:tblStyle w:val="Grigliatabella"/>
        <w:tblW w:w="0" w:type="auto"/>
        <w:tblInd w:w="644" w:type="dxa"/>
        <w:tblLook w:val="04A0" w:firstRow="1" w:lastRow="0" w:firstColumn="1" w:lastColumn="0" w:noHBand="0" w:noVBand="1"/>
      </w:tblPr>
      <w:tblGrid>
        <w:gridCol w:w="769"/>
        <w:gridCol w:w="8215"/>
      </w:tblGrid>
      <w:tr w:rsidR="0001610A" w14:paraId="3E9C7807" w14:textId="77777777" w:rsidTr="00104886">
        <w:trPr>
          <w:trHeight w:val="497"/>
        </w:trPr>
        <w:tc>
          <w:tcPr>
            <w:tcW w:w="769" w:type="dxa"/>
          </w:tcPr>
          <w:p w14:paraId="20C981FC" w14:textId="5A4A402A" w:rsidR="0001610A" w:rsidRPr="00104886" w:rsidRDefault="0001610A" w:rsidP="00104886">
            <w:pPr>
              <w:pStyle w:val="Paragrafoelenco"/>
              <w:numPr>
                <w:ilvl w:val="0"/>
                <w:numId w:val="6"/>
              </w:numPr>
              <w:spacing w:before="120" w:line="280" w:lineRule="exact"/>
              <w:ind w:right="11" w:hanging="689"/>
              <w:jc w:val="both"/>
              <w:rPr>
                <w:rFonts w:ascii="Roma Neue" w:hAnsi="Roma Neue" w:cs="Arial"/>
              </w:rPr>
            </w:pPr>
          </w:p>
        </w:tc>
        <w:tc>
          <w:tcPr>
            <w:tcW w:w="8215" w:type="dxa"/>
          </w:tcPr>
          <w:p w14:paraId="6D8C68C6" w14:textId="77777777" w:rsidR="0001610A" w:rsidRDefault="0001610A" w:rsidP="00D616C5">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01610A" w14:paraId="361737C1" w14:textId="77777777" w:rsidTr="00104886">
        <w:trPr>
          <w:trHeight w:val="250"/>
        </w:trPr>
        <w:tc>
          <w:tcPr>
            <w:tcW w:w="8984" w:type="dxa"/>
            <w:gridSpan w:val="2"/>
          </w:tcPr>
          <w:p w14:paraId="13B58760" w14:textId="77777777" w:rsidR="0001610A" w:rsidRPr="00EB497F" w:rsidRDefault="0001610A" w:rsidP="00D616C5">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01610A" w14:paraId="1DBD4A82" w14:textId="77777777" w:rsidTr="00104886">
        <w:trPr>
          <w:trHeight w:val="1007"/>
        </w:trPr>
        <w:tc>
          <w:tcPr>
            <w:tcW w:w="769" w:type="dxa"/>
          </w:tcPr>
          <w:p w14:paraId="5200DBD8" w14:textId="6D8C6339" w:rsidR="0001610A" w:rsidRPr="00104886" w:rsidRDefault="0001610A" w:rsidP="00104886">
            <w:pPr>
              <w:pStyle w:val="Paragrafoelenco"/>
              <w:numPr>
                <w:ilvl w:val="0"/>
                <w:numId w:val="6"/>
              </w:numPr>
              <w:spacing w:before="120" w:after="14" w:line="360" w:lineRule="auto"/>
              <w:ind w:left="97" w:right="297" w:firstLine="0"/>
              <w:jc w:val="both"/>
              <w:rPr>
                <w:rFonts w:ascii="Roma Neue" w:hAnsi="Roma Neue" w:cs="Arial"/>
              </w:rPr>
            </w:pPr>
          </w:p>
        </w:tc>
        <w:tc>
          <w:tcPr>
            <w:tcW w:w="8215" w:type="dxa"/>
          </w:tcPr>
          <w:p w14:paraId="05FEDEFD" w14:textId="77777777" w:rsidR="0001610A" w:rsidRDefault="0001610A" w:rsidP="006D51FD">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0588EEF0" w14:textId="77777777" w:rsidR="004F7A54" w:rsidRPr="006126D9" w:rsidRDefault="004F7A54" w:rsidP="006126D9">
      <w:pPr>
        <w:spacing w:after="0" w:line="240" w:lineRule="auto"/>
        <w:jc w:val="both"/>
        <w:rPr>
          <w:rFonts w:ascii="Roma Neue" w:hAnsi="Roma Neue" w:cs="Arial"/>
          <w:sz w:val="20"/>
          <w:szCs w:val="20"/>
        </w:rPr>
      </w:pPr>
    </w:p>
    <w:p w14:paraId="19137933" w14:textId="24691DB9" w:rsidR="00E57B05" w:rsidRPr="00FD4CEB" w:rsidRDefault="00D85FA8" w:rsidP="00E92C64">
      <w:pPr>
        <w:pStyle w:val="Paragrafoelenco"/>
        <w:numPr>
          <w:ilvl w:val="0"/>
          <w:numId w:val="4"/>
        </w:numPr>
        <w:spacing w:after="0" w:line="240" w:lineRule="auto"/>
        <w:ind w:left="714" w:hanging="357"/>
        <w:jc w:val="both"/>
        <w:rPr>
          <w:rFonts w:ascii="Roma Neue" w:hAnsi="Roma Neue" w:cs="Arial"/>
          <w:sz w:val="20"/>
          <w:szCs w:val="20"/>
        </w:rPr>
      </w:pPr>
      <w:r>
        <w:rPr>
          <w:rFonts w:ascii="Roma Neue" w:hAnsi="Roma Neue" w:cs="Arial"/>
          <w:sz w:val="20"/>
          <w:szCs w:val="20"/>
        </w:rPr>
        <w:t>con riferimento</w:t>
      </w:r>
      <w:r w:rsidR="00E57B05" w:rsidRPr="00FD4CEB">
        <w:rPr>
          <w:rFonts w:ascii="Roma Neue" w:hAnsi="Roma Neue" w:cs="Arial"/>
          <w:sz w:val="20"/>
          <w:szCs w:val="20"/>
        </w:rPr>
        <w:t xml:space="preserve"> all’assolvimento degli obblighi di cui alla </w:t>
      </w:r>
      <w:r w:rsidR="004F7A54">
        <w:rPr>
          <w:rFonts w:ascii="Roma Neue" w:hAnsi="Roma Neue" w:cs="Arial"/>
          <w:sz w:val="20"/>
          <w:szCs w:val="20"/>
        </w:rPr>
        <w:t>L</w:t>
      </w:r>
      <w:r w:rsidR="00E57B05" w:rsidRPr="00FD4CEB">
        <w:rPr>
          <w:rFonts w:ascii="Roma Neue" w:hAnsi="Roma Neue" w:cs="Arial"/>
          <w:sz w:val="20"/>
          <w:szCs w:val="20"/>
        </w:rPr>
        <w:t>egge n. 68/1999</w:t>
      </w:r>
      <w:r w:rsidR="009B498D">
        <w:rPr>
          <w:rFonts w:ascii="Roma Neue" w:hAnsi="Roma Neue" w:cs="Arial"/>
          <w:sz w:val="20"/>
          <w:szCs w:val="20"/>
        </w:rPr>
        <w:t>, dichiara:</w:t>
      </w:r>
    </w:p>
    <w:tbl>
      <w:tblPr>
        <w:tblStyle w:val="Grigliatabella"/>
        <w:tblpPr w:leftFromText="141" w:rightFromText="141" w:vertAnchor="text" w:horzAnchor="page" w:tblpX="1810" w:tblpY="220"/>
        <w:tblW w:w="8941" w:type="dxa"/>
        <w:tblLook w:val="04A0" w:firstRow="1" w:lastRow="0" w:firstColumn="1" w:lastColumn="0" w:noHBand="0" w:noVBand="1"/>
      </w:tblPr>
      <w:tblGrid>
        <w:gridCol w:w="562"/>
        <w:gridCol w:w="567"/>
        <w:gridCol w:w="7812"/>
      </w:tblGrid>
      <w:tr w:rsidR="00E57B05" w:rsidRPr="00FD4CEB" w14:paraId="2741423A" w14:textId="77777777" w:rsidTr="00242825">
        <w:trPr>
          <w:trHeight w:val="746"/>
        </w:trPr>
        <w:tc>
          <w:tcPr>
            <w:tcW w:w="562" w:type="dxa"/>
          </w:tcPr>
          <w:p w14:paraId="1B1D57F2" w14:textId="77777777" w:rsidR="00E57B05" w:rsidRPr="00FD4CEB" w:rsidRDefault="00E57B05" w:rsidP="00D616C5">
            <w:pPr>
              <w:rPr>
                <w:rFonts w:ascii="Roma Neue" w:eastAsiaTheme="minorHAnsi" w:hAnsi="Roma Neue" w:cs="Arial"/>
              </w:rPr>
            </w:pPr>
          </w:p>
          <w:p w14:paraId="4FC39E27" w14:textId="72161780" w:rsidR="00E57B05" w:rsidRPr="00242825" w:rsidRDefault="00E57B05" w:rsidP="00242825">
            <w:pPr>
              <w:pStyle w:val="Paragrafoelenco"/>
              <w:numPr>
                <w:ilvl w:val="0"/>
                <w:numId w:val="6"/>
              </w:numPr>
              <w:ind w:hanging="786"/>
              <w:rPr>
                <w:rFonts w:ascii="Roma Neue" w:hAnsi="Roma Neue" w:cs="Arial"/>
              </w:rPr>
            </w:pPr>
          </w:p>
        </w:tc>
        <w:tc>
          <w:tcPr>
            <w:tcW w:w="8379" w:type="dxa"/>
            <w:gridSpan w:val="2"/>
          </w:tcPr>
          <w:p w14:paraId="1E9723B3"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E57B05" w:rsidRPr="00FD4CEB" w14:paraId="1F9AF3E5" w14:textId="77777777" w:rsidTr="00242825">
        <w:trPr>
          <w:trHeight w:val="375"/>
        </w:trPr>
        <w:tc>
          <w:tcPr>
            <w:tcW w:w="562" w:type="dxa"/>
          </w:tcPr>
          <w:p w14:paraId="0D966764" w14:textId="77777777" w:rsidR="00E57B05" w:rsidRPr="00FD4CEB" w:rsidRDefault="00E57B05" w:rsidP="00D616C5">
            <w:pPr>
              <w:rPr>
                <w:rFonts w:ascii="Roma Neue" w:eastAsiaTheme="minorHAnsi" w:hAnsi="Roma Neue" w:cs="Arial"/>
              </w:rPr>
            </w:pPr>
          </w:p>
        </w:tc>
        <w:tc>
          <w:tcPr>
            <w:tcW w:w="8379" w:type="dxa"/>
            <w:gridSpan w:val="2"/>
            <w:vAlign w:val="center"/>
          </w:tcPr>
          <w:p w14:paraId="5E092345" w14:textId="77777777" w:rsidR="00E57B05" w:rsidRPr="00FD4CEB" w:rsidRDefault="00E57B05" w:rsidP="00D616C5">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E57B05" w:rsidRPr="00FD4CEB" w14:paraId="0D4B2394" w14:textId="77777777" w:rsidTr="00242825">
        <w:trPr>
          <w:trHeight w:val="532"/>
        </w:trPr>
        <w:tc>
          <w:tcPr>
            <w:tcW w:w="562" w:type="dxa"/>
            <w:vAlign w:val="center"/>
          </w:tcPr>
          <w:p w14:paraId="168B6C44" w14:textId="54908595" w:rsidR="00E57B05" w:rsidRPr="00242825" w:rsidRDefault="00E57B05" w:rsidP="00242825">
            <w:pPr>
              <w:pStyle w:val="Paragrafoelenco"/>
              <w:numPr>
                <w:ilvl w:val="0"/>
                <w:numId w:val="6"/>
              </w:numPr>
              <w:ind w:hanging="786"/>
              <w:rPr>
                <w:rFonts w:ascii="Roma Neue" w:eastAsiaTheme="minorHAnsi" w:hAnsi="Roma Neue" w:cs="Arial"/>
              </w:rPr>
            </w:pPr>
          </w:p>
        </w:tc>
        <w:tc>
          <w:tcPr>
            <w:tcW w:w="8379" w:type="dxa"/>
            <w:gridSpan w:val="2"/>
          </w:tcPr>
          <w:p w14:paraId="7DC51888"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E57B05" w:rsidRPr="00FD4CEB" w14:paraId="4501DF22" w14:textId="77777777" w:rsidTr="00242825">
        <w:trPr>
          <w:trHeight w:val="466"/>
        </w:trPr>
        <w:tc>
          <w:tcPr>
            <w:tcW w:w="562" w:type="dxa"/>
            <w:vMerge w:val="restart"/>
          </w:tcPr>
          <w:p w14:paraId="16A09625" w14:textId="77777777" w:rsidR="00E57B05" w:rsidRPr="00FD4CEB" w:rsidRDefault="00E57B05" w:rsidP="00D616C5">
            <w:pPr>
              <w:rPr>
                <w:rFonts w:ascii="Roma Neue" w:eastAsiaTheme="minorHAnsi" w:hAnsi="Roma Neue" w:cs="Arial"/>
              </w:rPr>
            </w:pPr>
          </w:p>
        </w:tc>
        <w:tc>
          <w:tcPr>
            <w:tcW w:w="567" w:type="dxa"/>
            <w:vAlign w:val="center"/>
          </w:tcPr>
          <w:p w14:paraId="29ACD7D1" w14:textId="7B735729" w:rsidR="00E57B05" w:rsidRPr="00242825" w:rsidRDefault="00E57B05" w:rsidP="00242825">
            <w:pPr>
              <w:pStyle w:val="Paragrafoelenco"/>
              <w:numPr>
                <w:ilvl w:val="0"/>
                <w:numId w:val="6"/>
              </w:numPr>
              <w:tabs>
                <w:tab w:val="left" w:pos="426"/>
              </w:tabs>
              <w:ind w:hanging="786"/>
              <w:rPr>
                <w:rFonts w:ascii="Roma Neue" w:hAnsi="Roma Neue" w:cs="Arial"/>
                <w:i/>
                <w:iCs/>
              </w:rPr>
            </w:pPr>
          </w:p>
        </w:tc>
        <w:tc>
          <w:tcPr>
            <w:tcW w:w="7812" w:type="dxa"/>
          </w:tcPr>
          <w:p w14:paraId="66E0469D"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E57B05" w:rsidRPr="00FD4CEB" w14:paraId="67254220" w14:textId="77777777" w:rsidTr="00242825">
        <w:trPr>
          <w:trHeight w:val="466"/>
        </w:trPr>
        <w:tc>
          <w:tcPr>
            <w:tcW w:w="562" w:type="dxa"/>
            <w:vMerge/>
          </w:tcPr>
          <w:p w14:paraId="73D9FCFB" w14:textId="77777777" w:rsidR="00E57B05" w:rsidRPr="00FD4CEB" w:rsidRDefault="00E57B05" w:rsidP="00D616C5">
            <w:pPr>
              <w:rPr>
                <w:rFonts w:ascii="Roma Neue" w:hAnsi="Roma Neue" w:cs="Arial"/>
                <w:i/>
                <w:iCs/>
              </w:rPr>
            </w:pPr>
          </w:p>
        </w:tc>
        <w:tc>
          <w:tcPr>
            <w:tcW w:w="8379" w:type="dxa"/>
            <w:gridSpan w:val="2"/>
          </w:tcPr>
          <w:p w14:paraId="0CCB1D07" w14:textId="77777777" w:rsidR="00E57B05" w:rsidRPr="00FD4CEB" w:rsidRDefault="00E57B05" w:rsidP="00D616C5">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E57B05" w:rsidRPr="00FD4CEB" w14:paraId="1E262F3E" w14:textId="77777777" w:rsidTr="00242825">
        <w:trPr>
          <w:trHeight w:val="922"/>
        </w:trPr>
        <w:tc>
          <w:tcPr>
            <w:tcW w:w="562" w:type="dxa"/>
          </w:tcPr>
          <w:p w14:paraId="1B66A264" w14:textId="77777777" w:rsidR="00E57B05" w:rsidRPr="00FD4CEB" w:rsidRDefault="00E57B05" w:rsidP="00D616C5">
            <w:pPr>
              <w:rPr>
                <w:rFonts w:ascii="Roma Neue" w:eastAsiaTheme="minorHAnsi" w:hAnsi="Roma Neue" w:cs="Arial"/>
              </w:rPr>
            </w:pPr>
          </w:p>
        </w:tc>
        <w:tc>
          <w:tcPr>
            <w:tcW w:w="567" w:type="dxa"/>
          </w:tcPr>
          <w:p w14:paraId="4B7084DC" w14:textId="77777777" w:rsidR="00E57B05" w:rsidRPr="00FD4CEB" w:rsidRDefault="00E57B05" w:rsidP="00D616C5">
            <w:pPr>
              <w:rPr>
                <w:rFonts w:ascii="Roma Neue" w:eastAsiaTheme="minorHAnsi" w:hAnsi="Roma Neue" w:cs="Arial"/>
              </w:rPr>
            </w:pPr>
          </w:p>
          <w:p w14:paraId="36A5BE0B" w14:textId="73C98F1F" w:rsidR="00E57B05" w:rsidRPr="00242825" w:rsidRDefault="00E57B05" w:rsidP="00242825">
            <w:pPr>
              <w:pStyle w:val="Paragrafoelenco"/>
              <w:numPr>
                <w:ilvl w:val="0"/>
                <w:numId w:val="6"/>
              </w:numPr>
              <w:ind w:hanging="745"/>
              <w:rPr>
                <w:rFonts w:ascii="Roma Neue" w:hAnsi="Roma Neue" w:cs="Arial"/>
              </w:rPr>
            </w:pPr>
          </w:p>
        </w:tc>
        <w:tc>
          <w:tcPr>
            <w:tcW w:w="7812" w:type="dxa"/>
          </w:tcPr>
          <w:p w14:paraId="0F7888D6" w14:textId="77777777" w:rsidR="00E57B05" w:rsidRPr="00FD4CEB" w:rsidRDefault="00E57B05" w:rsidP="006D51FD">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 pur avendo un numero di dipendenti pari o superiore a 15, non rientra negli obblighi imposti dalla legge n. 68/1999 in quanto il numero dipendenti computabili nella quota ivi prevista risulta inferiore a 15;</w:t>
            </w:r>
          </w:p>
        </w:tc>
      </w:tr>
    </w:tbl>
    <w:p w14:paraId="7E05BD03" w14:textId="77777777" w:rsidR="00E57B05" w:rsidRDefault="00E57B05" w:rsidP="0001610A">
      <w:pPr>
        <w:jc w:val="both"/>
        <w:rPr>
          <w:rFonts w:ascii="Roma Neue" w:hAnsi="Roma Neue" w:cs="Arial"/>
          <w:sz w:val="20"/>
          <w:szCs w:val="20"/>
        </w:rPr>
      </w:pPr>
    </w:p>
    <w:p w14:paraId="6AAA0F22" w14:textId="77777777" w:rsidR="00E57B05" w:rsidRPr="0001610A" w:rsidRDefault="00E57B05" w:rsidP="0001610A">
      <w:pPr>
        <w:jc w:val="both"/>
        <w:rPr>
          <w:rFonts w:ascii="Roma Neue" w:hAnsi="Roma Neue" w:cs="Arial"/>
          <w:sz w:val="20"/>
          <w:szCs w:val="20"/>
        </w:rPr>
      </w:pPr>
    </w:p>
    <w:p w14:paraId="36812FC2" w14:textId="77777777" w:rsidR="00E57B05" w:rsidRDefault="00E57B05" w:rsidP="00E92C64">
      <w:pPr>
        <w:pStyle w:val="Paragrafoelenco"/>
        <w:spacing w:after="0" w:line="240" w:lineRule="auto"/>
        <w:ind w:left="720"/>
        <w:jc w:val="both"/>
        <w:rPr>
          <w:rFonts w:ascii="Roma Neue" w:hAnsi="Roma Neue" w:cs="Arial"/>
          <w:sz w:val="20"/>
          <w:szCs w:val="20"/>
        </w:rPr>
      </w:pPr>
    </w:p>
    <w:p w14:paraId="291C3506" w14:textId="77777777" w:rsidR="00575F44" w:rsidRPr="00575F44" w:rsidRDefault="00067856"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 xml:space="preserve">[in caso di adozione di misure di self-cleaning] </w:t>
      </w:r>
    </w:p>
    <w:p w14:paraId="3A2AE200" w14:textId="349062F3" w:rsidR="00575F44" w:rsidRPr="00575F44" w:rsidRDefault="00D85FA8" w:rsidP="00174743">
      <w:pPr>
        <w:pStyle w:val="Paragrafoelenco"/>
        <w:numPr>
          <w:ilvl w:val="0"/>
          <w:numId w:val="20"/>
        </w:numPr>
        <w:spacing w:after="0" w:line="360" w:lineRule="auto"/>
        <w:ind w:left="851" w:hanging="284"/>
        <w:contextualSpacing/>
        <w:jc w:val="both"/>
        <w:rPr>
          <w:rFonts w:ascii="Roma Neue" w:hAnsi="Roma Neue"/>
          <w:sz w:val="20"/>
          <w:szCs w:val="20"/>
        </w:rPr>
      </w:pPr>
      <w:r>
        <w:rPr>
          <w:rFonts w:ascii="Roma Neue" w:hAnsi="Roma Neue" w:cs="Arial"/>
          <w:sz w:val="20"/>
          <w:szCs w:val="20"/>
          <w:lang w:eastAsia="it-IT"/>
        </w:rPr>
        <w:t>i</w:t>
      </w:r>
      <w:r w:rsidR="00FF169A" w:rsidRPr="00575F44">
        <w:rPr>
          <w:rFonts w:ascii="Roma Neue" w:hAnsi="Roma Neue" w:cs="Arial"/>
          <w:sz w:val="20"/>
          <w:szCs w:val="20"/>
          <w:lang w:eastAsia="it-IT"/>
        </w:rPr>
        <w:t xml:space="preserve">nserisce </w:t>
      </w:r>
      <w:r w:rsidR="00575F44" w:rsidRPr="00575F44">
        <w:rPr>
          <w:rFonts w:ascii="Roma Neue" w:hAnsi="Roma Neue" w:cs="Arial"/>
          <w:sz w:val="20"/>
          <w:szCs w:val="20"/>
          <w:lang w:eastAsia="it-IT"/>
        </w:rPr>
        <w:t>nel FVOE la relazione che illustra le misure di self cleaning adottate in relazione alle cause di esclusione che si sono verificate prima della presentazione della presente domanda e indica nel DGUE, il riferimento al documento caricato nel FVOE;</w:t>
      </w:r>
    </w:p>
    <w:p w14:paraId="4734CC11" w14:textId="04464E9E" w:rsidR="00575F44" w:rsidRPr="00FF169A" w:rsidRDefault="00575F44" w:rsidP="00174743">
      <w:pPr>
        <w:spacing w:after="0" w:line="360" w:lineRule="auto"/>
        <w:ind w:left="851" w:hanging="143"/>
        <w:rPr>
          <w:rFonts w:ascii="Roma Neue" w:hAnsi="Roma Neue"/>
          <w:sz w:val="20"/>
          <w:szCs w:val="20"/>
        </w:rPr>
      </w:pPr>
      <w:r w:rsidRPr="00575F44">
        <w:rPr>
          <w:rFonts w:ascii="Roma Neue" w:hAnsi="Roma Neue" w:cs="Arial"/>
          <w:i/>
          <w:iCs/>
          <w:sz w:val="20"/>
          <w:szCs w:val="20"/>
        </w:rPr>
        <w:t>Oppure</w:t>
      </w:r>
      <w:r w:rsidR="00174743">
        <w:rPr>
          <w:rFonts w:ascii="Roma Neue" w:hAnsi="Roma Neue" w:cs="Arial"/>
          <w:i/>
          <w:iCs/>
          <w:sz w:val="20"/>
          <w:szCs w:val="20"/>
        </w:rPr>
        <w:t>,</w:t>
      </w:r>
      <w:r w:rsidRPr="00575F44">
        <w:rPr>
          <w:rFonts w:ascii="Roma Neue" w:hAnsi="Roma Neue" w:cs="Arial"/>
          <w:i/>
          <w:iCs/>
          <w:sz w:val="20"/>
          <w:szCs w:val="20"/>
        </w:rPr>
        <w:t xml:space="preserve"> </w:t>
      </w:r>
    </w:p>
    <w:p w14:paraId="240744C8" w14:textId="462AE910" w:rsidR="00375430" w:rsidRPr="00375430" w:rsidRDefault="00D85FA8" w:rsidP="00174743">
      <w:pPr>
        <w:pStyle w:val="Paragrafoelenco"/>
        <w:numPr>
          <w:ilvl w:val="0"/>
          <w:numId w:val="20"/>
        </w:numPr>
        <w:spacing w:after="0" w:line="360" w:lineRule="auto"/>
        <w:ind w:left="851" w:hanging="284"/>
        <w:contextualSpacing/>
        <w:jc w:val="both"/>
        <w:rPr>
          <w:rFonts w:ascii="Roma Neue" w:hAnsi="Roma Neue" w:cs="Arial"/>
          <w:sz w:val="20"/>
          <w:szCs w:val="20"/>
          <w:lang w:eastAsia="it-IT"/>
        </w:rPr>
      </w:pPr>
      <w:r>
        <w:rPr>
          <w:rFonts w:ascii="Roma Neue" w:hAnsi="Roma Neue" w:cs="Arial"/>
          <w:sz w:val="20"/>
          <w:szCs w:val="20"/>
          <w:lang w:eastAsia="it-IT"/>
        </w:rPr>
        <w:t>d</w:t>
      </w:r>
      <w:r w:rsidR="00FF169A" w:rsidRPr="00804608">
        <w:rPr>
          <w:rFonts w:ascii="Roma Neue" w:hAnsi="Roma Neue" w:cs="Arial"/>
          <w:sz w:val="20"/>
          <w:szCs w:val="20"/>
          <w:lang w:eastAsia="it-IT"/>
        </w:rPr>
        <w:t>ichiara</w:t>
      </w:r>
      <w:r w:rsidR="00575F44" w:rsidRPr="00804608">
        <w:rPr>
          <w:rFonts w:ascii="Roma Neue" w:hAnsi="Roma Neue" w:cs="Arial"/>
          <w:sz w:val="20"/>
          <w:szCs w:val="20"/>
          <w:lang w:eastAsia="it-IT"/>
        </w:rPr>
        <w:t xml:space="preserve"> che è stato impossibilitato ad adottare misure di self cleaning per i seguenti motivi … [</w:t>
      </w:r>
      <w:r w:rsidR="00575F44" w:rsidRPr="00804608">
        <w:rPr>
          <w:rFonts w:ascii="Roma Neue" w:hAnsi="Roma Neue" w:cs="Arial"/>
          <w:i/>
          <w:iCs/>
          <w:sz w:val="20"/>
          <w:szCs w:val="20"/>
          <w:lang w:eastAsia="it-IT"/>
        </w:rPr>
        <w:t>indicare le motivazioni</w:t>
      </w:r>
      <w:r w:rsidR="00575F44" w:rsidRPr="00804608">
        <w:rPr>
          <w:rFonts w:ascii="Roma Neue" w:hAnsi="Roma Neue" w:cs="Arial"/>
          <w:sz w:val="20"/>
          <w:szCs w:val="20"/>
          <w:lang w:eastAsia="it-IT"/>
        </w:rPr>
        <w:t>] e si impegna ad adottare misure idonee e a comunicare le stesse tempestivamente e comunque prima dell’aggiudicazione.</w:t>
      </w: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2C4DCBC6"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bCs/>
          <w:i/>
          <w:sz w:val="20"/>
          <w:szCs w:val="20"/>
        </w:rPr>
      </w:pPr>
      <w:r w:rsidRPr="00804608">
        <w:rPr>
          <w:rFonts w:ascii="Roma Neue" w:hAnsi="Roma Neue" w:cs="Arial"/>
          <w:bCs/>
          <w:sz w:val="20"/>
          <w:szCs w:val="20"/>
        </w:rPr>
        <w:t xml:space="preserve">che il provvedimento di ammissione al concordato è stato emesso il </w:t>
      </w:r>
      <w:r w:rsidR="00FF169A">
        <w:rPr>
          <w:rFonts w:ascii="Roma Neue" w:hAnsi="Roma Neue" w:cs="Arial"/>
          <w:bCs/>
          <w:iCs/>
          <w:spacing w:val="-1"/>
          <w:sz w:val="20"/>
          <w:szCs w:val="20"/>
        </w:rPr>
        <w:t>_____</w:t>
      </w:r>
      <w:r w:rsidRPr="00804608">
        <w:rPr>
          <w:rFonts w:ascii="Roma Neue" w:hAnsi="Roma Neue" w:cs="Arial"/>
          <w:bCs/>
          <w:sz w:val="20"/>
          <w:szCs w:val="20"/>
        </w:rPr>
        <w:t xml:space="preserve"> da </w:t>
      </w:r>
      <w:r w:rsidR="00FF169A">
        <w:rPr>
          <w:rFonts w:ascii="Roma Neue" w:hAnsi="Roma Neue" w:cs="Arial"/>
          <w:bCs/>
          <w:iCs/>
          <w:spacing w:val="-1"/>
          <w:sz w:val="20"/>
          <w:szCs w:val="20"/>
        </w:rPr>
        <w:t>_______</w:t>
      </w:r>
    </w:p>
    <w:p w14:paraId="1288D996" w14:textId="752E982B"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sidRPr="00804608">
        <w:rPr>
          <w:rFonts w:ascii="Roma Neue" w:hAnsi="Roma Neue" w:cs="Arial"/>
          <w:sz w:val="20"/>
          <w:szCs w:val="20"/>
        </w:rPr>
        <w:t xml:space="preserve">che il provvedimento di autorizzazione a partecipare alle gare è stato emesso il </w:t>
      </w:r>
      <w:r w:rsidR="00FF169A">
        <w:rPr>
          <w:rFonts w:ascii="Roma Neue" w:hAnsi="Roma Neue" w:cs="Arial"/>
          <w:bCs/>
          <w:iCs/>
          <w:spacing w:val="-1"/>
          <w:sz w:val="20"/>
          <w:szCs w:val="20"/>
        </w:rPr>
        <w:t>_____</w:t>
      </w:r>
      <w:r w:rsidRPr="00804608">
        <w:rPr>
          <w:rFonts w:ascii="Roma Neue" w:hAnsi="Roma Neue" w:cs="Arial"/>
          <w:sz w:val="20"/>
          <w:szCs w:val="20"/>
        </w:rPr>
        <w:t>d</w:t>
      </w:r>
      <w:r w:rsidR="00FF169A">
        <w:rPr>
          <w:rFonts w:ascii="Roma Neue" w:hAnsi="Roma Neue" w:cs="Arial"/>
          <w:sz w:val="20"/>
          <w:szCs w:val="20"/>
        </w:rPr>
        <w:t>a____</w:t>
      </w:r>
      <w:r w:rsidR="00D74C01">
        <w:rPr>
          <w:rFonts w:ascii="Roma Neue" w:hAnsi="Roma Neue"/>
          <w:i/>
          <w:sz w:val="20"/>
          <w:szCs w:val="20"/>
        </w:rPr>
        <w:t>___</w:t>
      </w:r>
    </w:p>
    <w:p w14:paraId="2710145A" w14:textId="7A281C9D"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w:t>
      </w:r>
      <w:r w:rsidR="00174743">
        <w:rPr>
          <w:rFonts w:ascii="Roma Neue" w:hAnsi="Roma Neue" w:cs="Arial"/>
          <w:i/>
          <w:sz w:val="20"/>
          <w:szCs w:val="20"/>
        </w:rPr>
        <w:t xml:space="preserve">    </w:t>
      </w:r>
      <w:r w:rsidRPr="00804608">
        <w:rPr>
          <w:rFonts w:ascii="Roma Neue" w:hAnsi="Roma Neue" w:cs="Arial"/>
          <w:i/>
          <w:sz w:val="20"/>
          <w:szCs w:val="20"/>
        </w:rPr>
        <w:t>(solo in caso di raggruppamento)</w:t>
      </w:r>
      <w:r w:rsidRPr="00804608">
        <w:rPr>
          <w:rFonts w:ascii="Roma Neue" w:hAnsi="Roma Neue" w:cs="Arial"/>
          <w:sz w:val="20"/>
          <w:szCs w:val="20"/>
        </w:rPr>
        <w:t xml:space="preserve">  </w:t>
      </w:r>
    </w:p>
    <w:p w14:paraId="13B53A7E" w14:textId="17909F7C"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2F086011" w:rsidR="006D51FD" w:rsidRPr="00804608" w:rsidRDefault="00D85FA8"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Pr>
          <w:rFonts w:ascii="Roma Neue" w:hAnsi="Roma Neue" w:cs="Arial"/>
          <w:bCs/>
          <w:sz w:val="20"/>
          <w:szCs w:val="20"/>
        </w:rPr>
        <w:t>a</w:t>
      </w:r>
      <w:r w:rsidR="00804608" w:rsidRPr="00804608">
        <w:rPr>
          <w:rFonts w:ascii="Roma Neue" w:hAnsi="Roma Neue" w:cs="Arial"/>
          <w:bCs/>
          <w:sz w:val="20"/>
          <w:szCs w:val="20"/>
        </w:rPr>
        <w:t>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01AF82D0" w14:textId="05457581" w:rsidR="00174743" w:rsidRPr="00446BB0" w:rsidRDefault="00575F44" w:rsidP="00446BB0">
      <w:pPr>
        <w:pStyle w:val="Paragrafoelenco"/>
        <w:numPr>
          <w:ilvl w:val="0"/>
          <w:numId w:val="20"/>
        </w:numPr>
        <w:spacing w:after="0" w:line="360" w:lineRule="auto"/>
        <w:ind w:left="851" w:hanging="284"/>
        <w:contextualSpacing/>
        <w:jc w:val="both"/>
        <w:rPr>
          <w:rFonts w:ascii="Roma Neue" w:hAnsi="Roma Neue" w:cs="Arial"/>
          <w:sz w:val="20"/>
          <w:szCs w:val="20"/>
        </w:rPr>
      </w:pPr>
      <w:r w:rsidRPr="00446BB0">
        <w:rPr>
          <w:rFonts w:ascii="Roma Neue" w:hAnsi="Roma Neue" w:cs="Arial"/>
          <w:sz w:val="20"/>
          <w:szCs w:val="20"/>
        </w:rPr>
        <w:t xml:space="preserve"> </w:t>
      </w:r>
      <w:r w:rsidR="006D51FD" w:rsidRPr="00446BB0">
        <w:rPr>
          <w:rFonts w:ascii="Roma Neue" w:hAnsi="Roma Neue" w:cs="Arial"/>
          <w:sz w:val="20"/>
          <w:szCs w:val="20"/>
        </w:rPr>
        <w:t xml:space="preserve">che è stato emesso il provvedimento </w:t>
      </w:r>
      <w:r w:rsidR="007C7BCD" w:rsidRPr="00446BB0">
        <w:rPr>
          <w:rFonts w:ascii="Roma Neue" w:hAnsi="Roma Neue" w:cs="Arial"/>
          <w:sz w:val="20"/>
          <w:szCs w:val="20"/>
        </w:rPr>
        <w:t>_____</w:t>
      </w:r>
      <w:r w:rsidR="006D51FD" w:rsidRPr="00446BB0">
        <w:rPr>
          <w:rFonts w:ascii="Roma Neue" w:hAnsi="Roma Neue" w:cs="Arial"/>
          <w:sz w:val="20"/>
          <w:szCs w:val="20"/>
        </w:rPr>
        <w:t xml:space="preserve"> (</w:t>
      </w:r>
      <w:r w:rsidR="006D51FD" w:rsidRPr="00446BB0">
        <w:rPr>
          <w:rFonts w:ascii="Roma Neue" w:hAnsi="Roma Neue" w:cs="Arial"/>
          <w:i/>
          <w:iCs/>
          <w:sz w:val="20"/>
          <w:szCs w:val="20"/>
        </w:rPr>
        <w:t xml:space="preserve">indicare il tipo di provvedimento … Sottoposizione a sequestro o confisca ai sensi dell'articolo 240-bis del </w:t>
      </w:r>
      <w:r w:rsidR="004640E8" w:rsidRPr="00446BB0">
        <w:rPr>
          <w:rFonts w:ascii="Roma Neue" w:hAnsi="Roma Neue" w:cs="Arial"/>
          <w:i/>
          <w:iCs/>
          <w:sz w:val="20"/>
          <w:szCs w:val="20"/>
        </w:rPr>
        <w:t>Codice penale</w:t>
      </w:r>
      <w:r w:rsidR="006D51FD" w:rsidRPr="00446BB0">
        <w:rPr>
          <w:rFonts w:ascii="Roma Neue" w:hAnsi="Roma Neue" w:cs="Arial"/>
          <w:i/>
          <w:iCs/>
          <w:sz w:val="20"/>
          <w:szCs w:val="20"/>
        </w:rPr>
        <w:t xml:space="preserve"> o degli articoli 20 e 24 del decreto legislativo 6 settembre 2011, n. 159, e affidamento a custode o amministratore giudiziario o finanziario)</w:t>
      </w:r>
      <w:r w:rsidR="006D51FD" w:rsidRPr="00446BB0">
        <w:rPr>
          <w:rFonts w:ascii="Roma Neue" w:hAnsi="Roma Neue" w:cs="Arial"/>
          <w:sz w:val="20"/>
          <w:szCs w:val="20"/>
        </w:rPr>
        <w:t xml:space="preserve"> in data </w:t>
      </w:r>
      <w:r w:rsidR="007C7BCD" w:rsidRPr="00446BB0">
        <w:rPr>
          <w:rFonts w:ascii="Roma Neue" w:hAnsi="Roma Neue" w:cs="Arial"/>
          <w:sz w:val="20"/>
          <w:szCs w:val="20"/>
        </w:rPr>
        <w:t>_____</w:t>
      </w:r>
      <w:r w:rsidR="006D51FD" w:rsidRPr="00446BB0">
        <w:rPr>
          <w:rFonts w:ascii="Roma Neue" w:hAnsi="Roma Neue" w:cs="Arial"/>
          <w:sz w:val="20"/>
          <w:szCs w:val="20"/>
        </w:rPr>
        <w:t xml:space="preserve"> da parte </w:t>
      </w:r>
      <w:r w:rsidR="002F3A4B" w:rsidRPr="00446BB0">
        <w:rPr>
          <w:rFonts w:ascii="Roma Neue" w:hAnsi="Roma Neue" w:cs="Arial"/>
          <w:sz w:val="20"/>
          <w:szCs w:val="20"/>
        </w:rPr>
        <w:t>di _</w:t>
      </w:r>
      <w:r w:rsidR="007C7BCD" w:rsidRPr="00446BB0">
        <w:rPr>
          <w:rFonts w:ascii="Roma Neue" w:hAnsi="Roma Neue" w:cs="Arial"/>
          <w:sz w:val="20"/>
          <w:szCs w:val="20"/>
        </w:rPr>
        <w:t>____</w:t>
      </w:r>
    </w:p>
    <w:p w14:paraId="1FE36C9B" w14:textId="48FC0676"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essere pienamente edotto di tutte le circostanze di fatto e di luogo riguardanti l'esecuzione delle prestazioni</w:t>
      </w:r>
      <w:r>
        <w:rPr>
          <w:rFonts w:ascii="Roma Neue" w:hAnsi="Roma Neue" w:cs="Arial"/>
          <w:sz w:val="20"/>
          <w:szCs w:val="20"/>
        </w:rPr>
        <w:t xml:space="preserve"> oggetto</w:t>
      </w:r>
      <w:r w:rsidRPr="00D771BA">
        <w:rPr>
          <w:rFonts w:ascii="Roma Neue" w:hAnsi="Roma Neue" w:cs="Arial"/>
          <w:sz w:val="20"/>
          <w:szCs w:val="20"/>
        </w:rPr>
        <w:t xml:space="preserve"> dell'appalto;</w:t>
      </w:r>
    </w:p>
    <w:p w14:paraId="602A1973" w14:textId="60617D4B"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avere piena ed esaustiva conoscenza dello stato, delle circostanze e delle condizioni dei luoghi ove saranno</w:t>
      </w:r>
      <w:r>
        <w:rPr>
          <w:rFonts w:ascii="Roma Neue" w:hAnsi="Roma Neue" w:cs="Arial"/>
          <w:sz w:val="20"/>
          <w:szCs w:val="20"/>
        </w:rPr>
        <w:t xml:space="preserve"> </w:t>
      </w:r>
      <w:r w:rsidRPr="00D771BA">
        <w:rPr>
          <w:rFonts w:ascii="Roma Neue" w:hAnsi="Roma Neue" w:cs="Arial"/>
          <w:sz w:val="20"/>
          <w:szCs w:val="20"/>
        </w:rPr>
        <w:t>eseguiti i lavori e di riconoscere che tale conoscenza è idonea a garantire la corretta e regolare esecuzione dei</w:t>
      </w:r>
      <w:r>
        <w:rPr>
          <w:rFonts w:ascii="Roma Neue" w:hAnsi="Roma Neue" w:cs="Arial"/>
          <w:sz w:val="20"/>
          <w:szCs w:val="20"/>
        </w:rPr>
        <w:t xml:space="preserve"> </w:t>
      </w:r>
      <w:r w:rsidRPr="00D771BA">
        <w:rPr>
          <w:rFonts w:ascii="Roma Neue" w:hAnsi="Roma Neue" w:cs="Arial"/>
          <w:sz w:val="20"/>
          <w:szCs w:val="20"/>
        </w:rPr>
        <w:t>lavori;</w:t>
      </w:r>
    </w:p>
    <w:p w14:paraId="63496A80" w14:textId="787E1FA8" w:rsidR="00174743" w:rsidRDefault="007C7BCD" w:rsidP="004F7A54">
      <w:pPr>
        <w:pStyle w:val="Paragrafoelenco"/>
        <w:numPr>
          <w:ilvl w:val="0"/>
          <w:numId w:val="4"/>
        </w:numPr>
        <w:spacing w:after="70" w:line="360" w:lineRule="auto"/>
        <w:ind w:left="426" w:hanging="426"/>
        <w:contextualSpacing/>
        <w:jc w:val="both"/>
        <w:rPr>
          <w:rFonts w:ascii="Roma Neue" w:hAnsi="Roma Neue" w:cs="Arial"/>
          <w:sz w:val="20"/>
          <w:szCs w:val="20"/>
        </w:rPr>
      </w:pPr>
      <w:r w:rsidRPr="007C7BCD">
        <w:rPr>
          <w:rFonts w:ascii="Roma Neue" w:hAnsi="Roma Neue" w:cs="Arial"/>
          <w:sz w:val="20"/>
          <w:szCs w:val="20"/>
        </w:rPr>
        <w:lastRenderedPageBreak/>
        <w:t>di prendere atto di quanto previsto dalla Lettera di invito in ordine all’esecuzione anticipata dei lavori prima della stipula del contratto e dell’espletamento dei controlli sui requisiti e, conseguentemente, di impegnarsi, in caso di aggiudicazione, ad assicurare la piena e immediata disponibilità operativa, garantendo l’avvio dell’esecuzione delle attività oggetto del contratto su richiesta del RUP, immediatamente e comunque entro e non oltre due (2) giorni lavorativi dal ricevimento della richiesta, ai sensi dell’art. 16 del Capitolato Speciale d’Appalto.</w:t>
      </w:r>
    </w:p>
    <w:p w14:paraId="063BF070" w14:textId="77777777" w:rsidR="00F003C8" w:rsidRDefault="00F003C8" w:rsidP="00D40DD5">
      <w:pPr>
        <w:pStyle w:val="Paragrafoelenco"/>
        <w:spacing w:after="0" w:line="360" w:lineRule="auto"/>
        <w:ind w:left="425"/>
        <w:contextualSpacing/>
        <w:jc w:val="both"/>
        <w:rPr>
          <w:rFonts w:ascii="Roma Neue" w:hAnsi="Roma Neue" w:cs="Arial"/>
          <w:sz w:val="20"/>
          <w:szCs w:val="20"/>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638"/>
      </w:tblGrid>
      <w:tr w:rsidR="00CD3912" w:rsidRPr="00FD4CEB" w14:paraId="16B3B4A5" w14:textId="77777777" w:rsidTr="00D40DD5">
        <w:trPr>
          <w:trHeight w:val="884"/>
        </w:trPr>
        <w:tc>
          <w:tcPr>
            <w:tcW w:w="5000" w:type="pct"/>
            <w:shd w:val="clear" w:color="auto" w:fill="F2F2F2" w:themeFill="background1" w:themeFillShade="F2"/>
            <w:vAlign w:val="center"/>
          </w:tcPr>
          <w:p w14:paraId="3D9811D9" w14:textId="77777777" w:rsidR="00CD3912" w:rsidRDefault="00CD3912" w:rsidP="00CD3912">
            <w:pPr>
              <w:spacing w:after="70" w:line="360" w:lineRule="auto"/>
              <w:contextualSpacing/>
              <w:jc w:val="both"/>
              <w:rPr>
                <w:b/>
                <w:bCs/>
              </w:rPr>
            </w:pPr>
            <w:r w:rsidRPr="00CD3912">
              <w:rPr>
                <w:rFonts w:ascii="Roma Neue" w:hAnsi="Roma Neue" w:cs="Arial"/>
                <w:b/>
                <w:bCs/>
                <w:sz w:val="20"/>
                <w:szCs w:val="20"/>
              </w:rPr>
              <w:t>Gli operatori economici sono tenuti a compilare integralmente il DGUE in ogni sua parte, inserendo nella Parte II – Sezione B tutti i dati identificativi (nome, cognome, data e luogo di nascita, codice fiscale, residenza, ecc.) di tutti i soggetti di cui all’art. 94, commi 3 e 4, del D.lgs. 36/2023, secondo quanto previsto nella lettera di invito.</w:t>
            </w:r>
            <w:r w:rsidRPr="00CD3912">
              <w:rPr>
                <w:b/>
                <w:bCs/>
              </w:rPr>
              <w:t xml:space="preserve"> </w:t>
            </w:r>
            <w:r w:rsidRPr="00CD3912">
              <w:rPr>
                <w:rFonts w:ascii="Roma Neue" w:hAnsi="Roma Neue" w:cs="Arial"/>
                <w:b/>
                <w:bCs/>
                <w:sz w:val="20"/>
                <w:szCs w:val="20"/>
              </w:rPr>
              <w:t>Si precisa che, in caso di soci persone giuridiche, sono indicati anche i relativi amministratori, ai sensi della normativa vigente.</w:t>
            </w:r>
            <w:r w:rsidRPr="00CD3912">
              <w:rPr>
                <w:b/>
                <w:bCs/>
              </w:rPr>
              <w:t xml:space="preserve"> </w:t>
            </w:r>
          </w:p>
          <w:p w14:paraId="144E30D2" w14:textId="130B8FCB" w:rsidR="00CD3912" w:rsidRPr="00CD3912" w:rsidRDefault="00CD3912" w:rsidP="00CD3912">
            <w:pPr>
              <w:spacing w:after="70" w:line="360" w:lineRule="auto"/>
              <w:contextualSpacing/>
              <w:jc w:val="both"/>
              <w:rPr>
                <w:b/>
                <w:bCs/>
              </w:rPr>
            </w:pPr>
            <w:r w:rsidRPr="00CD3912">
              <w:rPr>
                <w:rFonts w:ascii="Roma Neue" w:hAnsi="Roma Neue" w:cs="Arial"/>
                <w:b/>
                <w:bCs/>
                <w:sz w:val="20"/>
                <w:szCs w:val="20"/>
              </w:rPr>
              <w:t>Qualora tali informazioni siano contenute in apposito elenco allegato al DGUE, si rinvia integralmente a detto elenco, che deve risultare coerente e aggiornato</w:t>
            </w:r>
          </w:p>
        </w:tc>
      </w:tr>
    </w:tbl>
    <w:p w14:paraId="7F22DF51" w14:textId="77777777" w:rsidR="00CD3912" w:rsidRPr="00F003C8" w:rsidRDefault="00CD3912" w:rsidP="00F003C8">
      <w:pPr>
        <w:spacing w:after="70" w:line="360" w:lineRule="auto"/>
        <w:contextualSpacing/>
        <w:jc w:val="both"/>
        <w:rPr>
          <w:rFonts w:ascii="Roma Neue" w:hAnsi="Roma Neue" w:cs="Arial"/>
          <w:sz w:val="20"/>
          <w:szCs w:val="20"/>
        </w:rPr>
      </w:pPr>
    </w:p>
    <w:p w14:paraId="30A12371" w14:textId="77777777" w:rsidR="0001610A" w:rsidRPr="00FD4CEB" w:rsidRDefault="0001610A" w:rsidP="00827D16">
      <w:pPr>
        <w:spacing w:before="120" w:after="120" w:line="280" w:lineRule="exact"/>
        <w:ind w:right="11"/>
        <w:jc w:val="both"/>
        <w:rPr>
          <w:rFonts w:ascii="Roma Neue" w:hAnsi="Roma Neue" w:cs="Arial"/>
          <w:sz w:val="20"/>
          <w:szCs w:val="20"/>
        </w:rPr>
      </w:pPr>
      <w:r w:rsidRPr="00FD4CEB">
        <w:rPr>
          <w:rFonts w:ascii="Roma Neue" w:hAnsi="Roma Neue" w:cs="Arial"/>
          <w:sz w:val="20"/>
          <w:szCs w:val="20"/>
        </w:rPr>
        <w:t>L’operatore economico,</w:t>
      </w:r>
    </w:p>
    <w:tbl>
      <w:tblPr>
        <w:tblW w:w="37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3"/>
        <w:gridCol w:w="5193"/>
      </w:tblGrid>
      <w:tr w:rsidR="0001610A" w:rsidRPr="00FD4CEB" w14:paraId="4EAC7BCA" w14:textId="77777777" w:rsidTr="00D616C5">
        <w:trPr>
          <w:trHeight w:val="511"/>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D616C5">
        <w:trPr>
          <w:trHeight w:val="561"/>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D616C5">
        <w:trPr>
          <w:trHeight w:val="1023"/>
        </w:trPr>
        <w:tc>
          <w:tcPr>
            <w:tcW w:w="5000" w:type="pct"/>
            <w:gridSpan w:val="2"/>
            <w:vAlign w:val="center"/>
          </w:tcPr>
          <w:p w14:paraId="0EDD334A"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104886">
      <w:footerReference w:type="default" r:id="rId8"/>
      <w:pgSz w:w="11906" w:h="16838"/>
      <w:pgMar w:top="851" w:right="1134" w:bottom="426" w:left="1134" w:header="708" w:footer="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831AE" w14:textId="77777777" w:rsidR="0027601B" w:rsidRDefault="0027601B" w:rsidP="00A6104B">
      <w:pPr>
        <w:spacing w:after="0" w:line="240" w:lineRule="auto"/>
      </w:pPr>
      <w:r>
        <w:separator/>
      </w:r>
    </w:p>
  </w:endnote>
  <w:endnote w:type="continuationSeparator" w:id="0">
    <w:p w14:paraId="7F8F7694" w14:textId="77777777" w:rsidR="0027601B" w:rsidRDefault="0027601B"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B27E4" w14:textId="77777777" w:rsidR="0027601B" w:rsidRDefault="0027601B" w:rsidP="00A6104B">
      <w:pPr>
        <w:spacing w:after="0" w:line="240" w:lineRule="auto"/>
      </w:pPr>
      <w:r>
        <w:separator/>
      </w:r>
    </w:p>
  </w:footnote>
  <w:footnote w:type="continuationSeparator" w:id="0">
    <w:p w14:paraId="44036393" w14:textId="77777777" w:rsidR="0027601B" w:rsidRDefault="0027601B" w:rsidP="00A6104B">
      <w:pPr>
        <w:spacing w:after="0" w:line="240" w:lineRule="auto"/>
      </w:pPr>
      <w:r>
        <w:continuationSeparator/>
      </w:r>
    </w:p>
  </w:footnote>
  <w:footnote w:id="1">
    <w:p w14:paraId="5A3B4FB0" w14:textId="5632A160" w:rsidR="00747E48" w:rsidRPr="00747E48" w:rsidRDefault="00747E48" w:rsidP="00747E48">
      <w:pPr>
        <w:pStyle w:val="Testonotaapidipagina"/>
        <w:ind w:left="142" w:hanging="142"/>
        <w:jc w:val="both"/>
        <w:rPr>
          <w:rFonts w:ascii="Roma Neue" w:hAnsi="Roma Neue"/>
          <w:sz w:val="12"/>
          <w:szCs w:val="12"/>
        </w:rPr>
      </w:pPr>
      <w:r w:rsidRPr="00747E48">
        <w:rPr>
          <w:rStyle w:val="Rimandonotaapidipagina"/>
          <w:rFonts w:ascii="Roma Neue" w:hAnsi="Roma Neue"/>
          <w:b/>
          <w:bCs/>
          <w:i/>
          <w:iCs/>
          <w:sz w:val="12"/>
          <w:szCs w:val="12"/>
        </w:rPr>
        <w:footnoteRef/>
      </w:r>
      <w:r w:rsidRPr="00747E48">
        <w:rPr>
          <w:sz w:val="12"/>
          <w:szCs w:val="12"/>
        </w:rPr>
        <w:t xml:space="preserve"> </w:t>
      </w:r>
      <w:r w:rsidRPr="00747E48">
        <w:rPr>
          <w:rFonts w:ascii="Roma Neue" w:eastAsia="Calibri" w:hAnsi="Roma Neue" w:cs="Arial"/>
          <w:sz w:val="12"/>
          <w:szCs w:val="12"/>
        </w:rPr>
        <w:t xml:space="preserve">Nel settore EDILIZIA, </w:t>
      </w:r>
      <w:r w:rsidRPr="00747E48">
        <w:rPr>
          <w:rFonts w:ascii="Roma Neue" w:eastAsia="Calibri" w:hAnsi="Roma Neue" w:cs="Arial"/>
          <w:bCs/>
          <w:iCs/>
          <w:sz w:val="12"/>
          <w:szCs w:val="12"/>
        </w:rPr>
        <w:t xml:space="preserve">ai sensi dell’art. 3, comma 2, dell’Allegato I.01 al D.lgs. 36/2023, si presumono equivalenti - nei limiti di cui al comma 1-, i CCNL classificati con codice unico alfanumerico </w:t>
      </w:r>
      <w:r w:rsidRPr="00747E48">
        <w:rPr>
          <w:rFonts w:ascii="Roma Neue" w:eastAsia="Calibri" w:hAnsi="Roma Neue" w:cs="Arial"/>
          <w:sz w:val="12"/>
          <w:szCs w:val="12"/>
        </w:rPr>
        <w:t>CNEL/INPES F012, F015, F018, ovvero:</w:t>
      </w:r>
    </w:p>
    <w:p w14:paraId="306D09C6"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F012 - AZIENDE EDILI: Industrie e Cooperative - CCNL per i lavoratori dipendenti delle imprese edili ed affini e delle Cooperative;</w:t>
      </w:r>
    </w:p>
    <w:p w14:paraId="621CCDEA"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F015 - AZIENDE EDILI: Artigiane - CCNL per i lavoratori dipendenti delle imprese artigiane e delle piccole e medie imprese industriali dell'edilizia e affini,</w:t>
      </w:r>
    </w:p>
    <w:p w14:paraId="061473CF"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F018 - AZIENDE EDILI: PMI - CCNL per gli addetti delle piccole e medie industrie edili ed affini.</w:t>
      </w:r>
    </w:p>
    <w:p w14:paraId="59AB91F5" w14:textId="6F65D4C3" w:rsidR="00747E48" w:rsidRPr="00747E48" w:rsidRDefault="00747E48" w:rsidP="00747E48">
      <w:pPr>
        <w:pStyle w:val="Testonotaapidipagina"/>
        <w:ind w:left="142"/>
        <w:jc w:val="both"/>
        <w:rPr>
          <w:rFonts w:ascii="Roma Neue" w:eastAsiaTheme="minorHAnsi" w:hAnsi="Roma Neue" w:cs="Arial"/>
          <w:color w:val="004E9A"/>
          <w:sz w:val="12"/>
          <w:szCs w:val="12"/>
        </w:rPr>
      </w:pPr>
    </w:p>
  </w:footnote>
  <w:footnote w:id="2">
    <w:p w14:paraId="14C316E9" w14:textId="77777777" w:rsidR="00C34708" w:rsidRPr="00C34708" w:rsidRDefault="00C34708" w:rsidP="00C34708">
      <w:pPr>
        <w:pStyle w:val="Testonotaapidipagina"/>
        <w:jc w:val="both"/>
        <w:rPr>
          <w:rFonts w:ascii="Roma Neue" w:hAnsi="Roma Neue"/>
          <w:sz w:val="16"/>
          <w:szCs w:val="16"/>
        </w:rPr>
      </w:pPr>
      <w:r w:rsidRPr="00811C9B">
        <w:rPr>
          <w:rStyle w:val="Caratterinotaapidipagina"/>
        </w:rPr>
        <w:footnoteRef/>
      </w:r>
      <w:r w:rsidRPr="00811C9B">
        <w:rPr>
          <w:sz w:val="16"/>
          <w:szCs w:val="16"/>
        </w:rPr>
        <w:t xml:space="preserve"> </w:t>
      </w:r>
      <w:r w:rsidRPr="00C34708">
        <w:rPr>
          <w:rFonts w:ascii="Roma Neue" w:hAnsi="Roma Neue"/>
          <w:sz w:val="16"/>
          <w:szCs w:val="16"/>
        </w:rPr>
        <w:t>Si ricorda che questa riduzione non è cumulabile con quella di cui al punto precedente. Pertanto. chi beneficia di questa riduzione non può indicare anche la precedente.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5"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6"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6C81CC8"/>
    <w:multiLevelType w:val="hybridMultilevel"/>
    <w:tmpl w:val="28F47A9E"/>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0"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1"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3" w15:restartNumberingAfterBreak="0">
    <w:nsid w:val="3BFF6DA7"/>
    <w:multiLevelType w:val="hybridMultilevel"/>
    <w:tmpl w:val="334C4EF6"/>
    <w:lvl w:ilvl="0" w:tplc="A7A869EE">
      <w:start w:val="1"/>
      <w:numFmt w:val="bullet"/>
      <w:lvlText w:val=""/>
      <w:lvlJc w:val="left"/>
      <w:pPr>
        <w:ind w:left="1146" w:hanging="360"/>
      </w:pPr>
      <w:rPr>
        <w:rFonts w:ascii="Wingdings" w:hAnsi="Wingdings" w:hint="default"/>
        <w:sz w:val="30"/>
        <w:szCs w:val="3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3CBF1D26"/>
    <w:multiLevelType w:val="hybridMultilevel"/>
    <w:tmpl w:val="F18AD1CE"/>
    <w:lvl w:ilvl="0" w:tplc="4DC4B502">
      <w:start w:val="1"/>
      <w:numFmt w:val="bullet"/>
      <w:lvlText w:val=""/>
      <w:lvlJc w:val="left"/>
      <w:pPr>
        <w:ind w:left="1146" w:hanging="360"/>
      </w:pPr>
      <w:rPr>
        <w:rFonts w:ascii="Wingdings" w:hAnsi="Wingdings" w:hint="default"/>
        <w:sz w:val="24"/>
        <w:szCs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6"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8" w15:restartNumberingAfterBreak="0">
    <w:nsid w:val="4ACF24D5"/>
    <w:multiLevelType w:val="hybridMultilevel"/>
    <w:tmpl w:val="1ED05F2C"/>
    <w:lvl w:ilvl="0" w:tplc="AFFCE952">
      <w:start w:val="1"/>
      <w:numFmt w:val="bullet"/>
      <w:lvlText w:val=""/>
      <w:lvlJc w:val="left"/>
      <w:pPr>
        <w:ind w:left="1440" w:hanging="360"/>
      </w:pPr>
      <w:rPr>
        <w:rFonts w:ascii="Wingdings" w:hAnsi="Wingdings" w:hint="default"/>
        <w:sz w:val="30"/>
        <w:szCs w:val="3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E346061"/>
    <w:multiLevelType w:val="hybridMultilevel"/>
    <w:tmpl w:val="5DD2BAAA"/>
    <w:lvl w:ilvl="0" w:tplc="050CF7D6">
      <w:numFmt w:val="bullet"/>
      <w:lvlText w:val="-"/>
      <w:lvlJc w:val="left"/>
      <w:pPr>
        <w:ind w:left="1069" w:hanging="360"/>
      </w:pPr>
      <w:rPr>
        <w:rFonts w:ascii="Roma Neue" w:eastAsia="Calibri" w:hAnsi="Roma Neue"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0"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59391A78"/>
    <w:multiLevelType w:val="hybridMultilevel"/>
    <w:tmpl w:val="F4B69A00"/>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4" w15:restartNumberingAfterBreak="0">
    <w:nsid w:val="66BC77FE"/>
    <w:multiLevelType w:val="hybridMultilevel"/>
    <w:tmpl w:val="5F0492E2"/>
    <w:lvl w:ilvl="0" w:tplc="8F02ADD0">
      <w:start w:val="1"/>
      <w:numFmt w:val="bullet"/>
      <w:lvlText w:val=""/>
      <w:lvlJc w:val="left"/>
      <w:pPr>
        <w:ind w:left="1212"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45241EB"/>
    <w:multiLevelType w:val="hybridMultilevel"/>
    <w:tmpl w:val="4DCE5A8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C157BA9"/>
    <w:multiLevelType w:val="hybridMultilevel"/>
    <w:tmpl w:val="63BA74E2"/>
    <w:lvl w:ilvl="0" w:tplc="0410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5"/>
  </w:num>
  <w:num w:numId="3" w16cid:durableId="1575434736">
    <w:abstractNumId w:val="10"/>
  </w:num>
  <w:num w:numId="4" w16cid:durableId="2128886448">
    <w:abstractNumId w:val="8"/>
  </w:num>
  <w:num w:numId="5" w16cid:durableId="1459178686">
    <w:abstractNumId w:val="22"/>
  </w:num>
  <w:num w:numId="6" w16cid:durableId="1893760684">
    <w:abstractNumId w:val="21"/>
  </w:num>
  <w:num w:numId="7" w16cid:durableId="39984828">
    <w:abstractNumId w:val="29"/>
  </w:num>
  <w:num w:numId="8" w16cid:durableId="636304297">
    <w:abstractNumId w:val="26"/>
  </w:num>
  <w:num w:numId="9" w16cid:durableId="1230310143">
    <w:abstractNumId w:val="9"/>
  </w:num>
  <w:num w:numId="10" w16cid:durableId="2116821904">
    <w:abstractNumId w:val="28"/>
  </w:num>
  <w:num w:numId="11" w16cid:durableId="1966891537">
    <w:abstractNumId w:val="12"/>
  </w:num>
  <w:num w:numId="12" w16cid:durableId="1839034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28"/>
  </w:num>
  <w:num w:numId="14" w16cid:durableId="2092464843">
    <w:abstractNumId w:val="15"/>
  </w:num>
  <w:num w:numId="15" w16cid:durableId="2092194523">
    <w:abstractNumId w:val="17"/>
  </w:num>
  <w:num w:numId="16" w16cid:durableId="1654986291">
    <w:abstractNumId w:val="7"/>
  </w:num>
  <w:num w:numId="17" w16cid:durableId="1164007081">
    <w:abstractNumId w:val="23"/>
  </w:num>
  <w:num w:numId="18" w16cid:durableId="1704475972">
    <w:abstractNumId w:val="20"/>
  </w:num>
  <w:num w:numId="19" w16cid:durableId="1250501647">
    <w:abstractNumId w:val="4"/>
  </w:num>
  <w:num w:numId="20" w16cid:durableId="665013555">
    <w:abstractNumId w:val="24"/>
  </w:num>
  <w:num w:numId="21" w16cid:durableId="1799107325">
    <w:abstractNumId w:val="16"/>
  </w:num>
  <w:num w:numId="22" w16cid:durableId="18286745">
    <w:abstractNumId w:val="6"/>
  </w:num>
  <w:num w:numId="23" w16cid:durableId="1814103131">
    <w:abstractNumId w:val="11"/>
  </w:num>
  <w:num w:numId="24" w16cid:durableId="768820163">
    <w:abstractNumId w:val="18"/>
  </w:num>
  <w:num w:numId="25" w16cid:durableId="2024014131">
    <w:abstractNumId w:val="14"/>
  </w:num>
  <w:num w:numId="26" w16cid:durableId="1008361891">
    <w:abstractNumId w:val="25"/>
  </w:num>
  <w:num w:numId="27" w16cid:durableId="2092506052">
    <w:abstractNumId w:val="27"/>
  </w:num>
  <w:num w:numId="28" w16cid:durableId="527765879">
    <w:abstractNumId w:val="13"/>
  </w:num>
  <w:num w:numId="29" w16cid:durableId="88768523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204CF"/>
    <w:rsid w:val="000212C3"/>
    <w:rsid w:val="00021495"/>
    <w:rsid w:val="000216A7"/>
    <w:rsid w:val="00021D83"/>
    <w:rsid w:val="000237FE"/>
    <w:rsid w:val="000248EC"/>
    <w:rsid w:val="00025EBC"/>
    <w:rsid w:val="00026C9E"/>
    <w:rsid w:val="00026CB3"/>
    <w:rsid w:val="00026DFC"/>
    <w:rsid w:val="00030BC6"/>
    <w:rsid w:val="00032395"/>
    <w:rsid w:val="00034479"/>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1F74"/>
    <w:rsid w:val="000B29F6"/>
    <w:rsid w:val="000B320D"/>
    <w:rsid w:val="000B3A5B"/>
    <w:rsid w:val="000B43B6"/>
    <w:rsid w:val="000B44BD"/>
    <w:rsid w:val="000B4FA1"/>
    <w:rsid w:val="000B659B"/>
    <w:rsid w:val="000B7231"/>
    <w:rsid w:val="000B76A6"/>
    <w:rsid w:val="000C053E"/>
    <w:rsid w:val="000C1BFC"/>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D7F9A"/>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4886"/>
    <w:rsid w:val="00105354"/>
    <w:rsid w:val="00106C91"/>
    <w:rsid w:val="001103BD"/>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F13"/>
    <w:rsid w:val="00152357"/>
    <w:rsid w:val="00152D57"/>
    <w:rsid w:val="001536F5"/>
    <w:rsid w:val="001551A8"/>
    <w:rsid w:val="00162406"/>
    <w:rsid w:val="00163150"/>
    <w:rsid w:val="00163DF7"/>
    <w:rsid w:val="00164778"/>
    <w:rsid w:val="001664E5"/>
    <w:rsid w:val="00167B86"/>
    <w:rsid w:val="00170150"/>
    <w:rsid w:val="00170DA4"/>
    <w:rsid w:val="001743F8"/>
    <w:rsid w:val="00174743"/>
    <w:rsid w:val="00175A98"/>
    <w:rsid w:val="001765A2"/>
    <w:rsid w:val="00177F4A"/>
    <w:rsid w:val="00180FE5"/>
    <w:rsid w:val="00180FF3"/>
    <w:rsid w:val="00181882"/>
    <w:rsid w:val="00182826"/>
    <w:rsid w:val="00182F1A"/>
    <w:rsid w:val="00183942"/>
    <w:rsid w:val="00183C32"/>
    <w:rsid w:val="001851AB"/>
    <w:rsid w:val="00185724"/>
    <w:rsid w:val="00186126"/>
    <w:rsid w:val="00190766"/>
    <w:rsid w:val="001914E0"/>
    <w:rsid w:val="0019345D"/>
    <w:rsid w:val="001943A7"/>
    <w:rsid w:val="00196036"/>
    <w:rsid w:val="0019720E"/>
    <w:rsid w:val="001A0B3C"/>
    <w:rsid w:val="001A1118"/>
    <w:rsid w:val="001A24A1"/>
    <w:rsid w:val="001A2788"/>
    <w:rsid w:val="001A4177"/>
    <w:rsid w:val="001A4190"/>
    <w:rsid w:val="001A41B6"/>
    <w:rsid w:val="001A68C6"/>
    <w:rsid w:val="001A7257"/>
    <w:rsid w:val="001A75AC"/>
    <w:rsid w:val="001B1434"/>
    <w:rsid w:val="001B3343"/>
    <w:rsid w:val="001B5A54"/>
    <w:rsid w:val="001C04D6"/>
    <w:rsid w:val="001C1DFA"/>
    <w:rsid w:val="001C23EB"/>
    <w:rsid w:val="001C2811"/>
    <w:rsid w:val="001C7D0E"/>
    <w:rsid w:val="001D0188"/>
    <w:rsid w:val="001D0C3B"/>
    <w:rsid w:val="001D2189"/>
    <w:rsid w:val="001D3303"/>
    <w:rsid w:val="001D39D0"/>
    <w:rsid w:val="001D3EE0"/>
    <w:rsid w:val="001D4629"/>
    <w:rsid w:val="001D4B0D"/>
    <w:rsid w:val="001D5708"/>
    <w:rsid w:val="001D6AE2"/>
    <w:rsid w:val="001D7D8E"/>
    <w:rsid w:val="001E0306"/>
    <w:rsid w:val="001E06AA"/>
    <w:rsid w:val="001E0B29"/>
    <w:rsid w:val="001E1065"/>
    <w:rsid w:val="001E1578"/>
    <w:rsid w:val="001E2B6F"/>
    <w:rsid w:val="001E3844"/>
    <w:rsid w:val="001E4055"/>
    <w:rsid w:val="001E427B"/>
    <w:rsid w:val="001E7200"/>
    <w:rsid w:val="001F0D2C"/>
    <w:rsid w:val="001F17DA"/>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5499"/>
    <w:rsid w:val="002360F7"/>
    <w:rsid w:val="0023644D"/>
    <w:rsid w:val="00237BCE"/>
    <w:rsid w:val="002412AE"/>
    <w:rsid w:val="00242825"/>
    <w:rsid w:val="00244B9F"/>
    <w:rsid w:val="00244CEC"/>
    <w:rsid w:val="002466C1"/>
    <w:rsid w:val="00250D1D"/>
    <w:rsid w:val="002518F7"/>
    <w:rsid w:val="00251DB9"/>
    <w:rsid w:val="00257C71"/>
    <w:rsid w:val="002617A6"/>
    <w:rsid w:val="0026360E"/>
    <w:rsid w:val="00263AFE"/>
    <w:rsid w:val="00265ABC"/>
    <w:rsid w:val="0027185A"/>
    <w:rsid w:val="00272F85"/>
    <w:rsid w:val="0027350C"/>
    <w:rsid w:val="00273C77"/>
    <w:rsid w:val="00273E3F"/>
    <w:rsid w:val="0027601B"/>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7085"/>
    <w:rsid w:val="00287347"/>
    <w:rsid w:val="00287B95"/>
    <w:rsid w:val="00287D7B"/>
    <w:rsid w:val="0029039E"/>
    <w:rsid w:val="002908D5"/>
    <w:rsid w:val="00290ECD"/>
    <w:rsid w:val="002924FF"/>
    <w:rsid w:val="00296664"/>
    <w:rsid w:val="0029733A"/>
    <w:rsid w:val="00297C11"/>
    <w:rsid w:val="002A0D87"/>
    <w:rsid w:val="002A1A61"/>
    <w:rsid w:val="002A1B29"/>
    <w:rsid w:val="002A4C7B"/>
    <w:rsid w:val="002A50C5"/>
    <w:rsid w:val="002A6F6D"/>
    <w:rsid w:val="002B05E8"/>
    <w:rsid w:val="002B060D"/>
    <w:rsid w:val="002B2AAC"/>
    <w:rsid w:val="002B2B8B"/>
    <w:rsid w:val="002B3DA2"/>
    <w:rsid w:val="002B4604"/>
    <w:rsid w:val="002B4932"/>
    <w:rsid w:val="002B56BC"/>
    <w:rsid w:val="002B64BA"/>
    <w:rsid w:val="002C5B62"/>
    <w:rsid w:val="002C5BE8"/>
    <w:rsid w:val="002C6EA2"/>
    <w:rsid w:val="002C71BF"/>
    <w:rsid w:val="002C7EBF"/>
    <w:rsid w:val="002D003D"/>
    <w:rsid w:val="002D0231"/>
    <w:rsid w:val="002D062B"/>
    <w:rsid w:val="002D1281"/>
    <w:rsid w:val="002D276F"/>
    <w:rsid w:val="002D471B"/>
    <w:rsid w:val="002D501E"/>
    <w:rsid w:val="002D550C"/>
    <w:rsid w:val="002E381E"/>
    <w:rsid w:val="002E3972"/>
    <w:rsid w:val="002E4DC0"/>
    <w:rsid w:val="002E6942"/>
    <w:rsid w:val="002E7874"/>
    <w:rsid w:val="002F097C"/>
    <w:rsid w:val="002F0C2B"/>
    <w:rsid w:val="002F23ED"/>
    <w:rsid w:val="002F3467"/>
    <w:rsid w:val="002F3A4B"/>
    <w:rsid w:val="002F61BB"/>
    <w:rsid w:val="002F68B2"/>
    <w:rsid w:val="002F6B4B"/>
    <w:rsid w:val="002F7C78"/>
    <w:rsid w:val="002F7F9F"/>
    <w:rsid w:val="00300CAC"/>
    <w:rsid w:val="003012C9"/>
    <w:rsid w:val="00304A60"/>
    <w:rsid w:val="00305DCE"/>
    <w:rsid w:val="00306B04"/>
    <w:rsid w:val="00310F38"/>
    <w:rsid w:val="0031217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6509"/>
    <w:rsid w:val="003B6DFD"/>
    <w:rsid w:val="003B7F29"/>
    <w:rsid w:val="003C1FCB"/>
    <w:rsid w:val="003C41DC"/>
    <w:rsid w:val="003C44A5"/>
    <w:rsid w:val="003C45E7"/>
    <w:rsid w:val="003C5FF9"/>
    <w:rsid w:val="003C6B7F"/>
    <w:rsid w:val="003C7025"/>
    <w:rsid w:val="003C706E"/>
    <w:rsid w:val="003D070D"/>
    <w:rsid w:val="003D34A3"/>
    <w:rsid w:val="003D4315"/>
    <w:rsid w:val="003D4D0D"/>
    <w:rsid w:val="003D6774"/>
    <w:rsid w:val="003D7C83"/>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BB0"/>
    <w:rsid w:val="00446DEA"/>
    <w:rsid w:val="00447A74"/>
    <w:rsid w:val="004502E4"/>
    <w:rsid w:val="00450609"/>
    <w:rsid w:val="00451360"/>
    <w:rsid w:val="0045258F"/>
    <w:rsid w:val="00452BBC"/>
    <w:rsid w:val="0045395E"/>
    <w:rsid w:val="00453FB6"/>
    <w:rsid w:val="004549B8"/>
    <w:rsid w:val="0045521F"/>
    <w:rsid w:val="0045687F"/>
    <w:rsid w:val="00460A6C"/>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C1E"/>
    <w:rsid w:val="004E5800"/>
    <w:rsid w:val="004E5CCC"/>
    <w:rsid w:val="004F170C"/>
    <w:rsid w:val="004F173E"/>
    <w:rsid w:val="004F17B1"/>
    <w:rsid w:val="004F1C7A"/>
    <w:rsid w:val="004F25D2"/>
    <w:rsid w:val="004F2E73"/>
    <w:rsid w:val="004F2F4D"/>
    <w:rsid w:val="004F2FAD"/>
    <w:rsid w:val="004F3343"/>
    <w:rsid w:val="004F44E1"/>
    <w:rsid w:val="004F65B4"/>
    <w:rsid w:val="004F6607"/>
    <w:rsid w:val="004F6DCB"/>
    <w:rsid w:val="004F7A54"/>
    <w:rsid w:val="0050013B"/>
    <w:rsid w:val="00503FA2"/>
    <w:rsid w:val="00505E4E"/>
    <w:rsid w:val="005072B5"/>
    <w:rsid w:val="00511131"/>
    <w:rsid w:val="005123EE"/>
    <w:rsid w:val="00512792"/>
    <w:rsid w:val="00512B31"/>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2D38"/>
    <w:rsid w:val="00533FDF"/>
    <w:rsid w:val="005354B2"/>
    <w:rsid w:val="005354D9"/>
    <w:rsid w:val="00536090"/>
    <w:rsid w:val="00536E45"/>
    <w:rsid w:val="00537747"/>
    <w:rsid w:val="005419E6"/>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510A"/>
    <w:rsid w:val="005731F6"/>
    <w:rsid w:val="005732CA"/>
    <w:rsid w:val="00573B9F"/>
    <w:rsid w:val="00573E0C"/>
    <w:rsid w:val="0057410B"/>
    <w:rsid w:val="00575721"/>
    <w:rsid w:val="00575F44"/>
    <w:rsid w:val="00576E4E"/>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600"/>
    <w:rsid w:val="005B478E"/>
    <w:rsid w:val="005B4EFE"/>
    <w:rsid w:val="005B55EE"/>
    <w:rsid w:val="005B5D72"/>
    <w:rsid w:val="005B6F21"/>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38E0"/>
    <w:rsid w:val="005E50BD"/>
    <w:rsid w:val="005E5497"/>
    <w:rsid w:val="005E66B0"/>
    <w:rsid w:val="005E7BAB"/>
    <w:rsid w:val="005E7F1D"/>
    <w:rsid w:val="005F4338"/>
    <w:rsid w:val="005F4CE4"/>
    <w:rsid w:val="005F5148"/>
    <w:rsid w:val="005F78C9"/>
    <w:rsid w:val="00601FD6"/>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3A3"/>
    <w:rsid w:val="006126D9"/>
    <w:rsid w:val="00614762"/>
    <w:rsid w:val="00614D6A"/>
    <w:rsid w:val="006151F2"/>
    <w:rsid w:val="00615DE0"/>
    <w:rsid w:val="00616652"/>
    <w:rsid w:val="0061738B"/>
    <w:rsid w:val="006178F9"/>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579C5"/>
    <w:rsid w:val="00660D24"/>
    <w:rsid w:val="006616C5"/>
    <w:rsid w:val="006621CF"/>
    <w:rsid w:val="00662912"/>
    <w:rsid w:val="006646DA"/>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0C7"/>
    <w:rsid w:val="006B47A3"/>
    <w:rsid w:val="006B6866"/>
    <w:rsid w:val="006B6F04"/>
    <w:rsid w:val="006C0187"/>
    <w:rsid w:val="006C163B"/>
    <w:rsid w:val="006C1917"/>
    <w:rsid w:val="006C2D06"/>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E079D"/>
    <w:rsid w:val="006E102C"/>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47D4"/>
    <w:rsid w:val="00705C7E"/>
    <w:rsid w:val="007068C1"/>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47E48"/>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339D"/>
    <w:rsid w:val="007B48E0"/>
    <w:rsid w:val="007B72FC"/>
    <w:rsid w:val="007B7892"/>
    <w:rsid w:val="007B790E"/>
    <w:rsid w:val="007C0529"/>
    <w:rsid w:val="007C2DB4"/>
    <w:rsid w:val="007C3C94"/>
    <w:rsid w:val="007C518F"/>
    <w:rsid w:val="007C7BCD"/>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7F7C24"/>
    <w:rsid w:val="00800073"/>
    <w:rsid w:val="00800A87"/>
    <w:rsid w:val="00800F93"/>
    <w:rsid w:val="008010AC"/>
    <w:rsid w:val="00802389"/>
    <w:rsid w:val="00803982"/>
    <w:rsid w:val="00803D9E"/>
    <w:rsid w:val="00804473"/>
    <w:rsid w:val="00804608"/>
    <w:rsid w:val="008062CF"/>
    <w:rsid w:val="008063C7"/>
    <w:rsid w:val="008074AD"/>
    <w:rsid w:val="00807645"/>
    <w:rsid w:val="008114DC"/>
    <w:rsid w:val="00814D6E"/>
    <w:rsid w:val="0081562F"/>
    <w:rsid w:val="00815772"/>
    <w:rsid w:val="00816B59"/>
    <w:rsid w:val="00823519"/>
    <w:rsid w:val="00824160"/>
    <w:rsid w:val="008257AD"/>
    <w:rsid w:val="00826877"/>
    <w:rsid w:val="00827D16"/>
    <w:rsid w:val="00830804"/>
    <w:rsid w:val="00830BCD"/>
    <w:rsid w:val="008328C1"/>
    <w:rsid w:val="00832D81"/>
    <w:rsid w:val="008339A8"/>
    <w:rsid w:val="008340E2"/>
    <w:rsid w:val="00834890"/>
    <w:rsid w:val="008353E2"/>
    <w:rsid w:val="00835783"/>
    <w:rsid w:val="008362AB"/>
    <w:rsid w:val="00836D5D"/>
    <w:rsid w:val="00840210"/>
    <w:rsid w:val="008405FA"/>
    <w:rsid w:val="00844808"/>
    <w:rsid w:val="00845DA5"/>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701A"/>
    <w:rsid w:val="008901E6"/>
    <w:rsid w:val="008910D6"/>
    <w:rsid w:val="00891334"/>
    <w:rsid w:val="00893076"/>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8F6591"/>
    <w:rsid w:val="00900657"/>
    <w:rsid w:val="009006D4"/>
    <w:rsid w:val="00900D85"/>
    <w:rsid w:val="0090163B"/>
    <w:rsid w:val="00901DBC"/>
    <w:rsid w:val="00902560"/>
    <w:rsid w:val="00905A99"/>
    <w:rsid w:val="009061B0"/>
    <w:rsid w:val="009067A5"/>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40BFE"/>
    <w:rsid w:val="00940CB7"/>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BD9"/>
    <w:rsid w:val="009653B4"/>
    <w:rsid w:val="00972F11"/>
    <w:rsid w:val="00974F7A"/>
    <w:rsid w:val="009764B6"/>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538"/>
    <w:rsid w:val="00996D2A"/>
    <w:rsid w:val="0099730A"/>
    <w:rsid w:val="009973C5"/>
    <w:rsid w:val="009A0BEF"/>
    <w:rsid w:val="009A117A"/>
    <w:rsid w:val="009A6457"/>
    <w:rsid w:val="009A7436"/>
    <w:rsid w:val="009A766C"/>
    <w:rsid w:val="009B04EE"/>
    <w:rsid w:val="009B0902"/>
    <w:rsid w:val="009B1291"/>
    <w:rsid w:val="009B1634"/>
    <w:rsid w:val="009B3611"/>
    <w:rsid w:val="009B3665"/>
    <w:rsid w:val="009B4356"/>
    <w:rsid w:val="009B498D"/>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2666E"/>
    <w:rsid w:val="00A268F0"/>
    <w:rsid w:val="00A300F1"/>
    <w:rsid w:val="00A30946"/>
    <w:rsid w:val="00A30AF8"/>
    <w:rsid w:val="00A31847"/>
    <w:rsid w:val="00A33F90"/>
    <w:rsid w:val="00A35061"/>
    <w:rsid w:val="00A35B1B"/>
    <w:rsid w:val="00A36BB3"/>
    <w:rsid w:val="00A37597"/>
    <w:rsid w:val="00A37C20"/>
    <w:rsid w:val="00A37D89"/>
    <w:rsid w:val="00A4113C"/>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1955"/>
    <w:rsid w:val="00A72EC9"/>
    <w:rsid w:val="00A751AD"/>
    <w:rsid w:val="00A7594D"/>
    <w:rsid w:val="00A819AF"/>
    <w:rsid w:val="00A81FCE"/>
    <w:rsid w:val="00A82CF5"/>
    <w:rsid w:val="00A82F16"/>
    <w:rsid w:val="00A83927"/>
    <w:rsid w:val="00A83BE5"/>
    <w:rsid w:val="00A85322"/>
    <w:rsid w:val="00A86E64"/>
    <w:rsid w:val="00A872D5"/>
    <w:rsid w:val="00A87F1B"/>
    <w:rsid w:val="00A940CC"/>
    <w:rsid w:val="00A94F5C"/>
    <w:rsid w:val="00A95A3F"/>
    <w:rsid w:val="00A95E1D"/>
    <w:rsid w:val="00A9663B"/>
    <w:rsid w:val="00A96F45"/>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168B"/>
    <w:rsid w:val="00AD25AC"/>
    <w:rsid w:val="00AD285E"/>
    <w:rsid w:val="00AD2BA3"/>
    <w:rsid w:val="00AD4D17"/>
    <w:rsid w:val="00AD5105"/>
    <w:rsid w:val="00AD5930"/>
    <w:rsid w:val="00AD5B96"/>
    <w:rsid w:val="00AD6031"/>
    <w:rsid w:val="00AD662A"/>
    <w:rsid w:val="00AD6A16"/>
    <w:rsid w:val="00AD7B05"/>
    <w:rsid w:val="00AE09C4"/>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53C5"/>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0A0"/>
    <w:rsid w:val="00B459BB"/>
    <w:rsid w:val="00B46146"/>
    <w:rsid w:val="00B462C0"/>
    <w:rsid w:val="00B46C13"/>
    <w:rsid w:val="00B47904"/>
    <w:rsid w:val="00B5559D"/>
    <w:rsid w:val="00B60E88"/>
    <w:rsid w:val="00B61597"/>
    <w:rsid w:val="00B62AD6"/>
    <w:rsid w:val="00B639D4"/>
    <w:rsid w:val="00B6555E"/>
    <w:rsid w:val="00B6567C"/>
    <w:rsid w:val="00B657B9"/>
    <w:rsid w:val="00B6638A"/>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B7340"/>
    <w:rsid w:val="00BC077F"/>
    <w:rsid w:val="00BC19FC"/>
    <w:rsid w:val="00BC1DCB"/>
    <w:rsid w:val="00BC3AE6"/>
    <w:rsid w:val="00BC45B8"/>
    <w:rsid w:val="00BC6AB1"/>
    <w:rsid w:val="00BC7BD5"/>
    <w:rsid w:val="00BD14AC"/>
    <w:rsid w:val="00BD24AC"/>
    <w:rsid w:val="00BD3E1C"/>
    <w:rsid w:val="00BD4E48"/>
    <w:rsid w:val="00BD50A5"/>
    <w:rsid w:val="00BD5188"/>
    <w:rsid w:val="00BD7A81"/>
    <w:rsid w:val="00BE1CCA"/>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3BB"/>
    <w:rsid w:val="00C2341B"/>
    <w:rsid w:val="00C242A9"/>
    <w:rsid w:val="00C265AB"/>
    <w:rsid w:val="00C27B62"/>
    <w:rsid w:val="00C27BED"/>
    <w:rsid w:val="00C30ADF"/>
    <w:rsid w:val="00C30FF7"/>
    <w:rsid w:val="00C31187"/>
    <w:rsid w:val="00C33318"/>
    <w:rsid w:val="00C34156"/>
    <w:rsid w:val="00C343A7"/>
    <w:rsid w:val="00C34494"/>
    <w:rsid w:val="00C34708"/>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3AAF"/>
    <w:rsid w:val="00C83DA7"/>
    <w:rsid w:val="00C84C17"/>
    <w:rsid w:val="00C84F9A"/>
    <w:rsid w:val="00C86B44"/>
    <w:rsid w:val="00C87237"/>
    <w:rsid w:val="00C8795A"/>
    <w:rsid w:val="00C87A06"/>
    <w:rsid w:val="00C87F67"/>
    <w:rsid w:val="00C9001F"/>
    <w:rsid w:val="00C902E9"/>
    <w:rsid w:val="00C92417"/>
    <w:rsid w:val="00C9599F"/>
    <w:rsid w:val="00C95D98"/>
    <w:rsid w:val="00C97788"/>
    <w:rsid w:val="00CA06B6"/>
    <w:rsid w:val="00CA2198"/>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3912"/>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07761"/>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0DD5"/>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2C"/>
    <w:rsid w:val="00D639E7"/>
    <w:rsid w:val="00D641DC"/>
    <w:rsid w:val="00D64E99"/>
    <w:rsid w:val="00D664C5"/>
    <w:rsid w:val="00D66FBA"/>
    <w:rsid w:val="00D67585"/>
    <w:rsid w:val="00D700D4"/>
    <w:rsid w:val="00D702C9"/>
    <w:rsid w:val="00D71612"/>
    <w:rsid w:val="00D71D8F"/>
    <w:rsid w:val="00D72306"/>
    <w:rsid w:val="00D742B3"/>
    <w:rsid w:val="00D74C01"/>
    <w:rsid w:val="00D75119"/>
    <w:rsid w:val="00D76C2E"/>
    <w:rsid w:val="00D771BA"/>
    <w:rsid w:val="00D77274"/>
    <w:rsid w:val="00D77461"/>
    <w:rsid w:val="00D8119A"/>
    <w:rsid w:val="00D8195A"/>
    <w:rsid w:val="00D833C4"/>
    <w:rsid w:val="00D85B9D"/>
    <w:rsid w:val="00D85E1F"/>
    <w:rsid w:val="00D85FA8"/>
    <w:rsid w:val="00D864F0"/>
    <w:rsid w:val="00D87D4D"/>
    <w:rsid w:val="00D87D92"/>
    <w:rsid w:val="00D87F8B"/>
    <w:rsid w:val="00D90621"/>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547B"/>
    <w:rsid w:val="00DF4BD2"/>
    <w:rsid w:val="00DF4EF6"/>
    <w:rsid w:val="00DF60E9"/>
    <w:rsid w:val="00DF6DAF"/>
    <w:rsid w:val="00DF6E88"/>
    <w:rsid w:val="00DF79E0"/>
    <w:rsid w:val="00E01697"/>
    <w:rsid w:val="00E047D4"/>
    <w:rsid w:val="00E06A1A"/>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4163"/>
    <w:rsid w:val="00E24723"/>
    <w:rsid w:val="00E26C09"/>
    <w:rsid w:val="00E26F8C"/>
    <w:rsid w:val="00E270F6"/>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4A0"/>
    <w:rsid w:val="00E5594F"/>
    <w:rsid w:val="00E55A31"/>
    <w:rsid w:val="00E56DFB"/>
    <w:rsid w:val="00E5728F"/>
    <w:rsid w:val="00E57B05"/>
    <w:rsid w:val="00E57F1C"/>
    <w:rsid w:val="00E61605"/>
    <w:rsid w:val="00E61B4C"/>
    <w:rsid w:val="00E63D3E"/>
    <w:rsid w:val="00E643B9"/>
    <w:rsid w:val="00E64935"/>
    <w:rsid w:val="00E64B90"/>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6BC3"/>
    <w:rsid w:val="00E87BB6"/>
    <w:rsid w:val="00E902C3"/>
    <w:rsid w:val="00E90388"/>
    <w:rsid w:val="00E90E56"/>
    <w:rsid w:val="00E90E65"/>
    <w:rsid w:val="00E91706"/>
    <w:rsid w:val="00E92C64"/>
    <w:rsid w:val="00E93077"/>
    <w:rsid w:val="00E93A8D"/>
    <w:rsid w:val="00E9477B"/>
    <w:rsid w:val="00E9506E"/>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3C8"/>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6A08"/>
    <w:rsid w:val="00F70A11"/>
    <w:rsid w:val="00F73425"/>
    <w:rsid w:val="00F738CB"/>
    <w:rsid w:val="00F74CC3"/>
    <w:rsid w:val="00F75759"/>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4BDB"/>
    <w:rsid w:val="00FA034E"/>
    <w:rsid w:val="00FA057F"/>
    <w:rsid w:val="00FA0A0F"/>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169A"/>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3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13</Pages>
  <Words>4539</Words>
  <Characters>25873</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170</cp:revision>
  <cp:lastPrinted>2025-12-01T15:23:00Z</cp:lastPrinted>
  <dcterms:created xsi:type="dcterms:W3CDTF">2025-03-10T11:53:00Z</dcterms:created>
  <dcterms:modified xsi:type="dcterms:W3CDTF">2026-02-17T11:38:00Z</dcterms:modified>
</cp:coreProperties>
</file>